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6B4CB" w14:textId="77777777" w:rsidR="00F3070C" w:rsidRDefault="00152536" w:rsidP="00135FDB">
      <w:pPr>
        <w:spacing w:after="0" w:line="240" w:lineRule="auto"/>
        <w:ind w:left="2880"/>
        <w:jc w:val="right"/>
        <w:rPr>
          <w:rFonts w:ascii="Mangal" w:eastAsia="Mangal" w:hAnsi="Mangal" w:cs="Mangal"/>
          <w:b/>
          <w:color w:val="000000"/>
          <w:sz w:val="20"/>
          <w:szCs w:val="20"/>
        </w:rPr>
      </w:pPr>
      <w:r>
        <w:rPr>
          <w:rFonts w:ascii="Mangal" w:eastAsia="Mangal" w:hAnsi="Mangal" w:cs="Mangal"/>
          <w:color w:val="000000"/>
          <w:sz w:val="16"/>
          <w:szCs w:val="16"/>
        </w:rPr>
        <w:t xml:space="preserve">                                                                                 </w:t>
      </w:r>
      <w:r>
        <w:rPr>
          <w:rFonts w:ascii="Mangal" w:eastAsia="Mangal" w:hAnsi="Mangal" w:cs="Mangal"/>
          <w:b/>
          <w:color w:val="000000"/>
          <w:sz w:val="20"/>
          <w:szCs w:val="20"/>
        </w:rPr>
        <w:t xml:space="preserve"> </w:t>
      </w:r>
      <w:r w:rsidR="00F3070C">
        <w:rPr>
          <w:rFonts w:ascii="Mangal" w:eastAsia="Mangal" w:hAnsi="Mangal" w:cs="Mangal"/>
          <w:b/>
          <w:color w:val="000000"/>
          <w:sz w:val="20"/>
          <w:szCs w:val="20"/>
        </w:rPr>
        <w:t xml:space="preserve">   </w:t>
      </w:r>
    </w:p>
    <w:p w14:paraId="6C12BCA1" w14:textId="54DC632A" w:rsidR="008A6C39" w:rsidRDefault="00F3070C" w:rsidP="00F3070C">
      <w:pPr>
        <w:spacing w:after="0" w:line="240" w:lineRule="auto"/>
        <w:ind w:left="2880" w:right="-1039"/>
        <w:jc w:val="right"/>
        <w:rPr>
          <w:color w:val="000000"/>
          <w:sz w:val="20"/>
          <w:szCs w:val="20"/>
        </w:rPr>
      </w:pPr>
      <w:r>
        <w:rPr>
          <w:rFonts w:ascii="Mangal" w:eastAsia="Mangal" w:hAnsi="Mangal" w:cs="Mangal"/>
          <w:b/>
          <w:color w:val="000000"/>
          <w:sz w:val="20"/>
          <w:szCs w:val="20"/>
        </w:rPr>
        <w:t xml:space="preserve">               </w:t>
      </w:r>
      <w:r w:rsidR="00152536">
        <w:rPr>
          <w:rFonts w:ascii="Mangal" w:eastAsia="Mangal" w:hAnsi="Mangal" w:cs="Mangal"/>
          <w:b/>
          <w:bCs/>
          <w:color w:val="000000"/>
          <w:sz w:val="20"/>
          <w:szCs w:val="20"/>
          <w:cs/>
        </w:rPr>
        <w:t>मुद्रित कुल पृष्ठों की संख्या</w:t>
      </w:r>
      <w:r w:rsidR="00152536">
        <w:rPr>
          <w:rFonts w:ascii="Mangal" w:eastAsia="Mangal" w:hAnsi="Mangal" w:cs="Mangal"/>
          <w:b/>
          <w:color w:val="000000"/>
          <w:sz w:val="20"/>
          <w:szCs w:val="20"/>
        </w:rPr>
        <w:t>-4</w:t>
      </w:r>
      <w:r w:rsidR="00152536">
        <w:rPr>
          <w:rFonts w:ascii="Mangal" w:eastAsia="Mangal" w:hAnsi="Mangal" w:cs="Mangal"/>
          <w:b/>
          <w:color w:val="000000"/>
          <w:sz w:val="20"/>
          <w:szCs w:val="20"/>
        </w:rPr>
        <w:tab/>
      </w:r>
      <w:r w:rsidR="00152536">
        <w:rPr>
          <w:rFonts w:ascii="Mangal" w:eastAsia="Mangal" w:hAnsi="Mangal" w:cs="Mangal"/>
          <w:color w:val="000000"/>
          <w:sz w:val="20"/>
          <w:szCs w:val="20"/>
        </w:rPr>
        <w:tab/>
      </w:r>
    </w:p>
    <w:p w14:paraId="25DB6C51" w14:textId="77777777" w:rsidR="008A6C39" w:rsidRPr="00F3070C" w:rsidRDefault="00152536">
      <w:pPr>
        <w:spacing w:after="0" w:line="240" w:lineRule="auto"/>
        <w:jc w:val="center"/>
        <w:rPr>
          <w:b/>
          <w:color w:val="000000"/>
          <w:sz w:val="32"/>
          <w:szCs w:val="32"/>
          <w:u w:val="single"/>
        </w:rPr>
      </w:pPr>
      <w:r w:rsidRPr="00F3070C">
        <w:rPr>
          <w:rFonts w:ascii="Mangal" w:eastAsia="Mangal" w:hAnsi="Mangal" w:cs="Mangal"/>
          <w:b/>
          <w:bCs/>
          <w:color w:val="000000"/>
          <w:sz w:val="32"/>
          <w:szCs w:val="32"/>
          <w:u w:val="single"/>
          <w:cs/>
        </w:rPr>
        <w:t>परमाणु ऊर्जा केन्द्रीय विद्यालय</w:t>
      </w:r>
      <w:r w:rsidRPr="00F3070C">
        <w:rPr>
          <w:rFonts w:ascii="Mangal" w:eastAsia="Mangal" w:hAnsi="Mangal" w:cs="Mangal"/>
          <w:b/>
          <w:color w:val="000000"/>
          <w:sz w:val="32"/>
          <w:szCs w:val="32"/>
          <w:u w:val="single"/>
        </w:rPr>
        <w:t>-1</w:t>
      </w:r>
      <w:r w:rsidRPr="00F3070C">
        <w:rPr>
          <w:b/>
          <w:color w:val="000000"/>
          <w:sz w:val="32"/>
          <w:szCs w:val="32"/>
          <w:u w:val="single"/>
        </w:rPr>
        <w:t xml:space="preserve">  </w:t>
      </w:r>
      <w:r w:rsidRPr="00F3070C">
        <w:rPr>
          <w:rFonts w:ascii="Mangal" w:eastAsia="Mangal" w:hAnsi="Mangal" w:cs="Mangal"/>
          <w:b/>
          <w:bCs/>
          <w:color w:val="000000"/>
          <w:sz w:val="32"/>
          <w:szCs w:val="32"/>
          <w:u w:val="single"/>
          <w:cs/>
        </w:rPr>
        <w:t>हैदराबाद</w:t>
      </w:r>
    </w:p>
    <w:p w14:paraId="6DD734C4" w14:textId="18A6F040" w:rsidR="008A6C39" w:rsidRDefault="00152536">
      <w:pPr>
        <w:spacing w:after="0" w:line="240" w:lineRule="auto"/>
        <w:jc w:val="center"/>
        <w:rPr>
          <w:b/>
          <w:color w:val="000000"/>
          <w:sz w:val="32"/>
          <w:szCs w:val="32"/>
        </w:rPr>
      </w:pPr>
      <w:r>
        <w:rPr>
          <w:rFonts w:ascii="Mangal" w:eastAsia="Mangal" w:hAnsi="Mangal" w:cs="Mangal"/>
          <w:b/>
          <w:bCs/>
          <w:color w:val="000000"/>
          <w:sz w:val="32"/>
          <w:szCs w:val="32"/>
          <w:cs/>
        </w:rPr>
        <w:t xml:space="preserve">विषय </w:t>
      </w:r>
      <w:r>
        <w:rPr>
          <w:b/>
          <w:color w:val="000000"/>
          <w:sz w:val="32"/>
          <w:szCs w:val="32"/>
        </w:rPr>
        <w:t xml:space="preserve">– </w:t>
      </w:r>
      <w:r>
        <w:rPr>
          <w:rFonts w:ascii="Mangal" w:eastAsia="Mangal" w:hAnsi="Mangal" w:cs="Mangal"/>
          <w:b/>
          <w:bCs/>
          <w:color w:val="000000"/>
          <w:sz w:val="32"/>
          <w:szCs w:val="32"/>
          <w:cs/>
        </w:rPr>
        <w:t xml:space="preserve">हिन्दी </w:t>
      </w:r>
      <w:r>
        <w:rPr>
          <w:b/>
          <w:color w:val="000000"/>
          <w:sz w:val="32"/>
          <w:szCs w:val="32"/>
        </w:rPr>
        <w:t xml:space="preserve">      </w:t>
      </w:r>
      <w:r>
        <w:rPr>
          <w:b/>
          <w:color w:val="000000"/>
          <w:sz w:val="32"/>
          <w:szCs w:val="32"/>
        </w:rPr>
        <w:tab/>
        <w:t xml:space="preserve"> </w:t>
      </w:r>
      <w:r w:rsidRPr="00476EA1">
        <w:rPr>
          <w:rFonts w:ascii="Mangal" w:eastAsia="Mangal" w:hAnsi="Mangal" w:cs="Mangal"/>
          <w:b/>
          <w:bCs/>
          <w:color w:val="000000"/>
          <w:sz w:val="32"/>
          <w:szCs w:val="32"/>
          <w:u w:val="double"/>
          <w:cs/>
        </w:rPr>
        <w:t xml:space="preserve">कार्यचक्र परीक्षा </w:t>
      </w:r>
      <w:r w:rsidRPr="00476EA1">
        <w:rPr>
          <w:b/>
          <w:color w:val="000000"/>
          <w:sz w:val="32"/>
          <w:szCs w:val="32"/>
          <w:u w:val="double"/>
        </w:rPr>
        <w:t xml:space="preserve">– </w:t>
      </w:r>
      <w:r w:rsidRPr="00476EA1">
        <w:rPr>
          <w:rFonts w:ascii="Mangal" w:eastAsia="Mangal" w:hAnsi="Mangal" w:cs="Mangal"/>
          <w:b/>
          <w:sz w:val="32"/>
          <w:szCs w:val="32"/>
          <w:u w:val="double"/>
        </w:rPr>
        <w:t>6</w:t>
      </w:r>
      <w:r>
        <w:rPr>
          <w:rFonts w:ascii="Mangal" w:eastAsia="Mangal" w:hAnsi="Mangal" w:cs="Mangal"/>
          <w:b/>
          <w:color w:val="000000"/>
          <w:sz w:val="32"/>
          <w:szCs w:val="32"/>
        </w:rPr>
        <w:tab/>
        <w:t xml:space="preserve">       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जनवरी</w:t>
      </w:r>
      <w:r>
        <w:rPr>
          <w:rFonts w:ascii="Mangal" w:eastAsia="Mangal" w:hAnsi="Mangal" w:cs="Mangal"/>
          <w:b/>
          <w:sz w:val="32"/>
          <w:szCs w:val="32"/>
        </w:rPr>
        <w:t>-20</w:t>
      </w:r>
      <w:r>
        <w:rPr>
          <w:rFonts w:ascii="Mangal" w:eastAsia="Mangal" w:hAnsi="Mangal" w:cs="Mangal"/>
          <w:b/>
          <w:color w:val="000000"/>
          <w:sz w:val="32"/>
          <w:szCs w:val="32"/>
        </w:rPr>
        <w:t>26</w:t>
      </w:r>
    </w:p>
    <w:p w14:paraId="74103F22" w14:textId="220399DD" w:rsidR="008A6C39" w:rsidRDefault="00152536">
      <w:pPr>
        <w:spacing w:after="0" w:line="240" w:lineRule="auto"/>
        <w:rPr>
          <w:rFonts w:ascii="Mangal" w:eastAsia="Mangal" w:hAnsi="Mangal" w:cs="Mangal"/>
          <w:b/>
          <w:color w:val="000000"/>
          <w:sz w:val="32"/>
          <w:szCs w:val="32"/>
        </w:rPr>
      </w:pPr>
      <w:r>
        <w:rPr>
          <w:rFonts w:ascii="Mangal" w:eastAsia="Mangal" w:hAnsi="Mangal" w:cs="Mangal"/>
          <w:b/>
          <w:bCs/>
          <w:color w:val="000000"/>
          <w:sz w:val="32"/>
          <w:szCs w:val="32"/>
          <w:cs/>
        </w:rPr>
        <w:t xml:space="preserve">कक्षा </w:t>
      </w:r>
      <w:r w:rsidR="00135FDB">
        <w:rPr>
          <w:rFonts w:ascii="Mangal" w:eastAsia="Mangal" w:hAnsi="Mangal" w:cs="Mangal"/>
          <w:b/>
          <w:bCs/>
          <w:color w:val="000000"/>
          <w:sz w:val="32"/>
          <w:szCs w:val="32"/>
        </w:rPr>
        <w:t>-</w:t>
      </w:r>
      <w:r>
        <w:rPr>
          <w:rFonts w:ascii="Mangal" w:eastAsia="Mangal" w:hAnsi="Mangal" w:cs="Mangal"/>
          <w:color w:val="000000"/>
          <w:sz w:val="32"/>
          <w:szCs w:val="32"/>
        </w:rPr>
        <w:t xml:space="preserve"> 1 , </w:t>
      </w:r>
      <w:r>
        <w:rPr>
          <w:rFonts w:ascii="Mangal" w:eastAsia="Mangal" w:hAnsi="Mangal" w:cs="Mangal"/>
          <w:b/>
          <w:bCs/>
          <w:color w:val="000000"/>
          <w:sz w:val="32"/>
          <w:szCs w:val="32"/>
          <w:cs/>
        </w:rPr>
        <w:t xml:space="preserve">वर्ग </w:t>
      </w:r>
      <w:r>
        <w:rPr>
          <w:rFonts w:ascii="Mangal" w:eastAsia="Mangal" w:hAnsi="Mangal" w:cs="Mangal"/>
          <w:color w:val="000000"/>
          <w:sz w:val="32"/>
          <w:szCs w:val="32"/>
          <w:vertAlign w:val="superscript"/>
        </w:rPr>
        <w:t>---------</w:t>
      </w:r>
      <w:r>
        <w:rPr>
          <w:rFonts w:ascii="Mangal" w:eastAsia="Mangal" w:hAnsi="Mangal" w:cs="Mangal"/>
          <w:color w:val="000000"/>
          <w:sz w:val="32"/>
          <w:szCs w:val="32"/>
        </w:rPr>
        <w:t xml:space="preserve">  </w:t>
      </w:r>
      <w:r>
        <w:rPr>
          <w:rFonts w:ascii="Mangal" w:eastAsia="Mangal" w:hAnsi="Mangal" w:cs="Mangal"/>
          <w:color w:val="000000"/>
          <w:sz w:val="32"/>
          <w:szCs w:val="32"/>
        </w:rPr>
        <w:tab/>
      </w:r>
      <w:r>
        <w:rPr>
          <w:rFonts w:ascii="Mangal" w:eastAsia="Mangal" w:hAnsi="Mangal" w:cs="Mangal"/>
          <w:color w:val="000000"/>
          <w:sz w:val="32"/>
          <w:szCs w:val="32"/>
        </w:rPr>
        <w:tab/>
      </w:r>
      <w:r>
        <w:rPr>
          <w:rFonts w:ascii="Mangal" w:eastAsia="Mangal" w:hAnsi="Mangal" w:cs="Mangal"/>
          <w:color w:val="000000"/>
          <w:sz w:val="32"/>
          <w:szCs w:val="32"/>
        </w:rPr>
        <w:tab/>
      </w:r>
      <w:r>
        <w:rPr>
          <w:rFonts w:ascii="Mangal" w:eastAsia="Mangal" w:hAnsi="Mangal" w:cs="Mangal"/>
          <w:color w:val="000000"/>
          <w:sz w:val="32"/>
          <w:szCs w:val="32"/>
        </w:rPr>
        <w:tab/>
      </w:r>
      <w:r>
        <w:rPr>
          <w:rFonts w:ascii="Mangal" w:eastAsia="Mangal" w:hAnsi="Mangal" w:cs="Mangal"/>
          <w:color w:val="000000"/>
          <w:sz w:val="32"/>
          <w:szCs w:val="32"/>
        </w:rPr>
        <w:tab/>
        <w:t xml:space="preserve">  </w:t>
      </w:r>
      <w:r>
        <w:rPr>
          <w:rFonts w:ascii="Mangal" w:eastAsia="Mangal" w:hAnsi="Mangal" w:cs="Mangal"/>
          <w:b/>
          <w:bCs/>
          <w:color w:val="000000"/>
          <w:sz w:val="32"/>
          <w:szCs w:val="32"/>
          <w:cs/>
        </w:rPr>
        <w:t xml:space="preserve">पूर्णांक  </w:t>
      </w:r>
      <w:r>
        <w:rPr>
          <w:rFonts w:ascii="Mangal" w:eastAsia="Mangal" w:hAnsi="Mangal" w:cs="Mangal"/>
          <w:b/>
          <w:color w:val="000000"/>
          <w:sz w:val="32"/>
          <w:szCs w:val="32"/>
        </w:rPr>
        <w:t>-  40</w:t>
      </w:r>
      <w:r>
        <w:rPr>
          <w:rFonts w:ascii="Mangal" w:eastAsia="Mangal" w:hAnsi="Mangal" w:cs="Mangal"/>
          <w:color w:val="000000"/>
          <w:sz w:val="32"/>
          <w:szCs w:val="32"/>
        </w:rPr>
        <w:t xml:space="preserve">             </w:t>
      </w:r>
      <w:r>
        <w:rPr>
          <w:rFonts w:ascii="Mangal" w:eastAsia="Mangal" w:hAnsi="Mangal" w:cs="Mangal"/>
          <w:b/>
          <w:color w:val="000000"/>
          <w:sz w:val="32"/>
          <w:szCs w:val="32"/>
        </w:rPr>
        <w:t xml:space="preserve">                    </w:t>
      </w:r>
    </w:p>
    <w:p w14:paraId="2E52E5FA" w14:textId="77777777" w:rsidR="008A6C39" w:rsidRDefault="00152536">
      <w:pPr>
        <w:spacing w:after="0" w:line="240" w:lineRule="auto"/>
        <w:rPr>
          <w:color w:val="000000"/>
          <w:sz w:val="32"/>
          <w:szCs w:val="32"/>
        </w:rPr>
      </w:pPr>
      <w:r>
        <w:rPr>
          <w:rFonts w:ascii="Mangal" w:eastAsia="Mangal" w:hAnsi="Mangal" w:cs="Mangal"/>
          <w:b/>
          <w:bCs/>
          <w:color w:val="000000"/>
          <w:sz w:val="32"/>
          <w:szCs w:val="32"/>
          <w:cs/>
        </w:rPr>
        <w:t>नाम</w:t>
      </w:r>
      <w:r>
        <w:rPr>
          <w:rFonts w:ascii="Mangal" w:eastAsia="Mangal" w:hAnsi="Mangal" w:cs="Mangal"/>
          <w:color w:val="000000"/>
          <w:sz w:val="32"/>
          <w:szCs w:val="32"/>
        </w:rPr>
        <w:t xml:space="preserve"> </w:t>
      </w:r>
      <w:r>
        <w:rPr>
          <w:rFonts w:ascii="Mangal" w:eastAsia="Mangal" w:hAnsi="Mangal" w:cs="Mangal"/>
          <w:color w:val="000000"/>
          <w:sz w:val="32"/>
          <w:szCs w:val="32"/>
        </w:rPr>
        <w:tab/>
      </w:r>
      <w:r>
        <w:rPr>
          <w:rFonts w:ascii="Mangal" w:eastAsia="Mangal" w:hAnsi="Mangal" w:cs="Mangal"/>
          <w:color w:val="000000"/>
          <w:sz w:val="32"/>
          <w:szCs w:val="32"/>
          <w:vertAlign w:val="superscript"/>
        </w:rPr>
        <w:t xml:space="preserve">----------------------------------------------------------       </w:t>
      </w:r>
      <w:r>
        <w:rPr>
          <w:color w:val="000000"/>
          <w:sz w:val="32"/>
          <w:szCs w:val="32"/>
          <w:vertAlign w:val="superscript"/>
        </w:rPr>
        <w:tab/>
      </w:r>
      <w:r>
        <w:rPr>
          <w:rFonts w:ascii="Mangal" w:eastAsia="Mangal" w:hAnsi="Mangal" w:cs="Mangal"/>
          <w:color w:val="000000"/>
          <w:sz w:val="32"/>
          <w:szCs w:val="32"/>
          <w:vertAlign w:val="superscript"/>
        </w:rPr>
        <w:tab/>
        <w:t xml:space="preserve"> </w:t>
      </w:r>
      <w:r>
        <w:rPr>
          <w:rFonts w:ascii="Mangal" w:eastAsia="Mangal" w:hAnsi="Mangal" w:cs="Mangal"/>
          <w:b/>
          <w:bCs/>
          <w:color w:val="000000"/>
          <w:sz w:val="32"/>
          <w:szCs w:val="32"/>
          <w:cs/>
        </w:rPr>
        <w:t>अनुक्रमांक</w:t>
      </w:r>
      <w:r>
        <w:rPr>
          <w:rFonts w:ascii="Mangal" w:eastAsia="Mangal" w:hAnsi="Mangal" w:cs="Mangal"/>
          <w:color w:val="000000"/>
          <w:sz w:val="32"/>
          <w:szCs w:val="32"/>
        </w:rPr>
        <w:t xml:space="preserve">   </w:t>
      </w:r>
      <w:r>
        <w:rPr>
          <w:rFonts w:ascii="Mangal" w:eastAsia="Mangal" w:hAnsi="Mangal" w:cs="Mangal"/>
          <w:color w:val="000000"/>
          <w:sz w:val="32"/>
          <w:szCs w:val="32"/>
          <w:vertAlign w:val="superscript"/>
        </w:rPr>
        <w:t>---------</w:t>
      </w:r>
      <w:r>
        <w:rPr>
          <w:rFonts w:ascii="Mangal" w:eastAsia="Mangal" w:hAnsi="Mangal" w:cs="Mangal"/>
          <w:color w:val="000000"/>
          <w:sz w:val="32"/>
          <w:szCs w:val="32"/>
        </w:rPr>
        <w:t xml:space="preserve">  </w:t>
      </w:r>
    </w:p>
    <w:p w14:paraId="3D4D6D94" w14:textId="77777777" w:rsidR="008A6C39" w:rsidRDefault="00152536">
      <w:pPr>
        <w:spacing w:after="0" w:line="240" w:lineRule="auto"/>
        <w:rPr>
          <w:color w:val="000000"/>
          <w:sz w:val="32"/>
          <w:szCs w:val="32"/>
          <w:vertAlign w:val="superscript"/>
        </w:rPr>
      </w:pPr>
      <w:r>
        <w:rPr>
          <w:rFonts w:ascii="Mangal" w:eastAsia="Mangal" w:hAnsi="Mangal" w:cs="Mangal"/>
          <w:b/>
          <w:bCs/>
          <w:color w:val="000000"/>
          <w:sz w:val="32"/>
          <w:szCs w:val="32"/>
          <w:cs/>
        </w:rPr>
        <w:t>निरीक्षक ह</w:t>
      </w:r>
      <w:r>
        <w:rPr>
          <w:rFonts w:ascii="Mangal" w:eastAsia="Mangal" w:hAnsi="Mangal" w:cs="Mangal"/>
          <w:b/>
          <w:color w:val="000000"/>
          <w:sz w:val="32"/>
          <w:szCs w:val="32"/>
        </w:rPr>
        <w:t>.</w:t>
      </w:r>
      <w:r>
        <w:rPr>
          <w:rFonts w:ascii="Mangal" w:eastAsia="Mangal" w:hAnsi="Mangal" w:cs="Mangal"/>
          <w:color w:val="000000"/>
          <w:sz w:val="32"/>
          <w:szCs w:val="32"/>
          <w:vertAlign w:val="superscript"/>
        </w:rPr>
        <w:t xml:space="preserve"> ------------------------</w:t>
      </w:r>
      <w:r>
        <w:rPr>
          <w:rFonts w:ascii="Mangal" w:eastAsia="Mangal" w:hAnsi="Mangal" w:cs="Mangal"/>
          <w:color w:val="000000"/>
          <w:sz w:val="32"/>
          <w:szCs w:val="32"/>
        </w:rPr>
        <w:t xml:space="preserve"> </w:t>
      </w:r>
      <w:r>
        <w:rPr>
          <w:rFonts w:ascii="Mangal" w:eastAsia="Mangal" w:hAnsi="Mangal" w:cs="Mangal"/>
          <w:color w:val="000000"/>
          <w:sz w:val="32"/>
          <w:szCs w:val="32"/>
        </w:rPr>
        <w:tab/>
      </w:r>
      <w:r>
        <w:rPr>
          <w:rFonts w:ascii="Mangal" w:eastAsia="Mangal" w:hAnsi="Mangal" w:cs="Mangal"/>
          <w:color w:val="000000"/>
          <w:sz w:val="32"/>
          <w:szCs w:val="32"/>
        </w:rPr>
        <w:tab/>
      </w:r>
      <w:r>
        <w:rPr>
          <w:rFonts w:ascii="Mangal" w:eastAsia="Mangal" w:hAnsi="Mangal" w:cs="Mangal"/>
          <w:color w:val="000000"/>
          <w:sz w:val="32"/>
          <w:szCs w:val="32"/>
        </w:rPr>
        <w:tab/>
      </w:r>
      <w:r>
        <w:rPr>
          <w:rFonts w:ascii="Mangal" w:eastAsia="Mangal" w:hAnsi="Mangal" w:cs="Mangal"/>
          <w:b/>
          <w:color w:val="000000"/>
          <w:sz w:val="32"/>
          <w:szCs w:val="32"/>
        </w:rPr>
        <w:t xml:space="preserve">          </w:t>
      </w:r>
      <w:r>
        <w:rPr>
          <w:rFonts w:ascii="Mangal" w:eastAsia="Mangal" w:hAnsi="Mangal" w:cs="Mangal"/>
          <w:b/>
          <w:bCs/>
          <w:color w:val="000000"/>
          <w:sz w:val="32"/>
          <w:szCs w:val="32"/>
          <w:cs/>
        </w:rPr>
        <w:t>परीक्षक ह</w:t>
      </w:r>
      <w:r>
        <w:rPr>
          <w:rFonts w:ascii="Mangal" w:eastAsia="Mangal" w:hAnsi="Mangal" w:cs="Mangal"/>
          <w:b/>
          <w:color w:val="000000"/>
          <w:sz w:val="32"/>
          <w:szCs w:val="32"/>
        </w:rPr>
        <w:t>.</w:t>
      </w:r>
      <w:r>
        <w:rPr>
          <w:rFonts w:ascii="Mangal" w:eastAsia="Mangal" w:hAnsi="Mangal" w:cs="Mangal"/>
          <w:color w:val="000000"/>
          <w:sz w:val="32"/>
          <w:szCs w:val="32"/>
          <w:vertAlign w:val="superscript"/>
        </w:rPr>
        <w:t xml:space="preserve"> ------------</w:t>
      </w:r>
    </w:p>
    <w:p w14:paraId="5E71A4B9" w14:textId="77777777" w:rsidR="008A6C39" w:rsidRDefault="008A6C39">
      <w:pPr>
        <w:spacing w:after="0" w:line="240" w:lineRule="auto"/>
        <w:rPr>
          <w:color w:val="000000"/>
          <w:sz w:val="32"/>
          <w:szCs w:val="32"/>
        </w:rPr>
      </w:pPr>
    </w:p>
    <w:tbl>
      <w:tblPr>
        <w:tblStyle w:val="Style10"/>
        <w:tblW w:w="942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26"/>
        <w:gridCol w:w="1151"/>
        <w:gridCol w:w="1095"/>
        <w:gridCol w:w="1124"/>
        <w:gridCol w:w="1139"/>
        <w:gridCol w:w="1194"/>
        <w:gridCol w:w="1383"/>
      </w:tblGrid>
      <w:tr w:rsidR="008A6C39" w14:paraId="64CF572A" w14:textId="77777777" w:rsidTr="00F3070C">
        <w:trPr>
          <w:trHeight w:val="133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44DE" w14:textId="77777777" w:rsidR="008A6C39" w:rsidRDefault="008A6C39">
            <w:pPr>
              <w:spacing w:after="0" w:line="240" w:lineRule="auto"/>
              <w:jc w:val="both"/>
              <w:rPr>
                <w:rFonts w:ascii="Mangal" w:eastAsia="Mangal" w:hAnsi="Mangal" w:cs="Mangal"/>
                <w:b/>
                <w:color w:val="000000"/>
                <w:sz w:val="32"/>
                <w:szCs w:val="32"/>
              </w:rPr>
            </w:pPr>
          </w:p>
          <w:p w14:paraId="6C63D58F" w14:textId="77777777" w:rsidR="008A6C39" w:rsidRDefault="00152536">
            <w:pPr>
              <w:spacing w:after="0" w:line="240" w:lineRule="auto"/>
              <w:jc w:val="both"/>
              <w:rPr>
                <w:rFonts w:ascii="Mangal" w:eastAsia="Mangal" w:hAnsi="Mangal" w:cs="Mangal"/>
                <w:color w:val="000000"/>
                <w:sz w:val="32"/>
                <w:szCs w:val="32"/>
              </w:rPr>
            </w:pPr>
            <w:r>
              <w:rPr>
                <w:rFonts w:ascii="Mangal" w:eastAsia="Mangal" w:hAnsi="Mangal" w:cs="Mangal"/>
                <w:b/>
                <w:bCs/>
                <w:color w:val="000000"/>
                <w:sz w:val="32"/>
                <w:szCs w:val="32"/>
                <w:cs/>
              </w:rPr>
              <w:t>कौशल</w:t>
            </w:r>
          </w:p>
          <w:tbl>
            <w:tblPr>
              <w:tblStyle w:val="Style11"/>
              <w:tblW w:w="254" w:type="dxa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254"/>
            </w:tblGrid>
            <w:tr w:rsidR="008A6C39" w14:paraId="48250F9C" w14:textId="77777777" w:rsidTr="00F3070C">
              <w:trPr>
                <w:trHeight w:val="107"/>
              </w:trPr>
              <w:tc>
                <w:tcPr>
                  <w:tcW w:w="254" w:type="dxa"/>
                </w:tcPr>
                <w:p w14:paraId="4D04B1C7" w14:textId="77777777" w:rsidR="008A6C39" w:rsidRDefault="008A6C39">
                  <w:pPr>
                    <w:spacing w:after="0" w:line="240" w:lineRule="auto"/>
                    <w:jc w:val="both"/>
                    <w:rPr>
                      <w:rFonts w:ascii="Mangal" w:eastAsia="Mangal" w:hAnsi="Mangal" w:cs="Mangal"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14:paraId="50D4B83A" w14:textId="77777777" w:rsidR="008A6C39" w:rsidRDefault="008A6C39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59C6" w14:textId="77777777" w:rsidR="008A6C39" w:rsidRDefault="008A6C39">
            <w:pPr>
              <w:spacing w:after="0" w:line="240" w:lineRule="auto"/>
              <w:jc w:val="both"/>
              <w:rPr>
                <w:rFonts w:ascii="Mangal" w:eastAsia="Mangal" w:hAnsi="Mangal" w:cs="Mangal"/>
                <w:color w:val="000000"/>
                <w:sz w:val="32"/>
                <w:szCs w:val="32"/>
              </w:rPr>
            </w:pPr>
          </w:p>
          <w:tbl>
            <w:tblPr>
              <w:tblStyle w:val="Style12"/>
              <w:tblW w:w="2519" w:type="dxa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2519"/>
            </w:tblGrid>
            <w:tr w:rsidR="008A6C39" w14:paraId="107CC428" w14:textId="77777777" w:rsidTr="00F3070C">
              <w:trPr>
                <w:trHeight w:val="107"/>
              </w:trPr>
              <w:tc>
                <w:tcPr>
                  <w:tcW w:w="2519" w:type="dxa"/>
                </w:tcPr>
                <w:p w14:paraId="6DFCA617" w14:textId="77777777" w:rsidR="008A6C39" w:rsidRDefault="00152536">
                  <w:pPr>
                    <w:spacing w:after="0" w:line="240" w:lineRule="auto"/>
                    <w:jc w:val="both"/>
                    <w:rPr>
                      <w:rFonts w:ascii="Mangal" w:eastAsia="Mangal" w:hAnsi="Mangal" w:cs="Mangal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Mangal" w:eastAsia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पढ़ना</w:t>
                  </w:r>
                </w:p>
              </w:tc>
            </w:tr>
          </w:tbl>
          <w:p w14:paraId="1D7DF97E" w14:textId="77777777" w:rsidR="008A6C39" w:rsidRDefault="008A6C39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0AC7" w14:textId="77777777" w:rsidR="008A6C39" w:rsidRDefault="008A6C39">
            <w:pPr>
              <w:spacing w:after="0" w:line="240" w:lineRule="auto"/>
              <w:jc w:val="both"/>
              <w:rPr>
                <w:rFonts w:ascii="Mangal" w:eastAsia="Mangal" w:hAnsi="Mangal" w:cs="Mangal"/>
                <w:color w:val="000000"/>
                <w:sz w:val="32"/>
                <w:szCs w:val="32"/>
              </w:rPr>
            </w:pPr>
          </w:p>
          <w:tbl>
            <w:tblPr>
              <w:tblStyle w:val="Style13"/>
              <w:tblW w:w="1550" w:type="dxa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</w:tblGrid>
            <w:tr w:rsidR="008A6C39" w14:paraId="4A7BBE5C" w14:textId="77777777" w:rsidTr="00F3070C">
              <w:trPr>
                <w:trHeight w:val="107"/>
              </w:trPr>
              <w:tc>
                <w:tcPr>
                  <w:tcW w:w="1550" w:type="dxa"/>
                </w:tcPr>
                <w:p w14:paraId="157F2A05" w14:textId="77777777" w:rsidR="008A6C39" w:rsidRDefault="00152536">
                  <w:pPr>
                    <w:spacing w:after="0" w:line="240" w:lineRule="auto"/>
                    <w:jc w:val="both"/>
                    <w:rPr>
                      <w:rFonts w:ascii="Mangal" w:eastAsia="Mangal" w:hAnsi="Mangal" w:cs="Mangal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Mangal" w:eastAsia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लिखना</w:t>
                  </w:r>
                </w:p>
              </w:tc>
            </w:tr>
          </w:tbl>
          <w:p w14:paraId="0842A046" w14:textId="77777777" w:rsidR="008A6C39" w:rsidRDefault="008A6C39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5087" w14:textId="77777777" w:rsidR="008A6C39" w:rsidRDefault="008A6C39">
            <w:pPr>
              <w:spacing w:after="0" w:line="240" w:lineRule="auto"/>
              <w:jc w:val="both"/>
              <w:rPr>
                <w:rFonts w:ascii="Mangal" w:eastAsia="Mangal" w:hAnsi="Mangal" w:cs="Mangal"/>
                <w:color w:val="000000"/>
                <w:sz w:val="32"/>
                <w:szCs w:val="32"/>
              </w:rPr>
            </w:pPr>
          </w:p>
          <w:tbl>
            <w:tblPr>
              <w:tblStyle w:val="Style14"/>
              <w:tblW w:w="1431" w:type="dxa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1431"/>
            </w:tblGrid>
            <w:tr w:rsidR="008A6C39" w14:paraId="2E2A49A7" w14:textId="77777777" w:rsidTr="00F3070C">
              <w:trPr>
                <w:trHeight w:val="107"/>
              </w:trPr>
              <w:tc>
                <w:tcPr>
                  <w:tcW w:w="1431" w:type="dxa"/>
                </w:tcPr>
                <w:p w14:paraId="701D4699" w14:textId="77777777" w:rsidR="008A6C39" w:rsidRDefault="00152536">
                  <w:pPr>
                    <w:spacing w:after="0" w:line="240" w:lineRule="auto"/>
                    <w:jc w:val="both"/>
                    <w:rPr>
                      <w:rFonts w:ascii="Mangal" w:eastAsia="Mangal" w:hAnsi="Mangal" w:cs="Mangal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Mangal" w:eastAsia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वर्तनी</w:t>
                  </w:r>
                </w:p>
              </w:tc>
            </w:tr>
          </w:tbl>
          <w:p w14:paraId="27585F11" w14:textId="77777777" w:rsidR="008A6C39" w:rsidRDefault="008A6C39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C906" w14:textId="77777777" w:rsidR="008A6C39" w:rsidRDefault="008A6C39">
            <w:pPr>
              <w:spacing w:after="0" w:line="240" w:lineRule="auto"/>
              <w:jc w:val="both"/>
              <w:rPr>
                <w:rFonts w:ascii="Mangal" w:eastAsia="Mangal" w:hAnsi="Mangal" w:cs="Mangal"/>
                <w:color w:val="000000"/>
                <w:sz w:val="32"/>
                <w:szCs w:val="32"/>
              </w:rPr>
            </w:pPr>
          </w:p>
          <w:tbl>
            <w:tblPr>
              <w:tblStyle w:val="Style15"/>
              <w:tblW w:w="1176" w:type="dxa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1176"/>
            </w:tblGrid>
            <w:tr w:rsidR="008A6C39" w14:paraId="50B7D5B3" w14:textId="77777777" w:rsidTr="00F3070C">
              <w:trPr>
                <w:trHeight w:val="107"/>
              </w:trPr>
              <w:tc>
                <w:tcPr>
                  <w:tcW w:w="1176" w:type="dxa"/>
                </w:tcPr>
                <w:p w14:paraId="3783A759" w14:textId="77777777" w:rsidR="008A6C39" w:rsidRDefault="00152536">
                  <w:pPr>
                    <w:spacing w:after="0" w:line="240" w:lineRule="auto"/>
                    <w:jc w:val="both"/>
                    <w:rPr>
                      <w:rFonts w:ascii="Mangal" w:eastAsia="Mangal" w:hAnsi="Mangal" w:cs="Mangal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Mangal" w:eastAsia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सुलेख</w:t>
                  </w:r>
                </w:p>
              </w:tc>
            </w:tr>
          </w:tbl>
          <w:p w14:paraId="378E2219" w14:textId="77777777" w:rsidR="008A6C39" w:rsidRDefault="008A6C39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EC67" w14:textId="77777777" w:rsidR="008A6C39" w:rsidRDefault="008A6C39">
            <w:pPr>
              <w:spacing w:after="0" w:line="240" w:lineRule="auto"/>
              <w:jc w:val="both"/>
              <w:rPr>
                <w:rFonts w:ascii="Mangal" w:eastAsia="Mangal" w:hAnsi="Mangal" w:cs="Mangal"/>
                <w:color w:val="000000"/>
                <w:sz w:val="32"/>
                <w:szCs w:val="32"/>
              </w:rPr>
            </w:pPr>
          </w:p>
          <w:tbl>
            <w:tblPr>
              <w:tblStyle w:val="Style16"/>
              <w:tblW w:w="1179" w:type="dxa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1179"/>
            </w:tblGrid>
            <w:tr w:rsidR="008A6C39" w14:paraId="373F87AF" w14:textId="77777777" w:rsidTr="00F3070C">
              <w:trPr>
                <w:trHeight w:val="107"/>
              </w:trPr>
              <w:tc>
                <w:tcPr>
                  <w:tcW w:w="1179" w:type="dxa"/>
                </w:tcPr>
                <w:p w14:paraId="518004A8" w14:textId="77777777" w:rsidR="008A6C39" w:rsidRDefault="00152536">
                  <w:pPr>
                    <w:spacing w:after="0" w:line="240" w:lineRule="auto"/>
                    <w:jc w:val="both"/>
                    <w:rPr>
                      <w:rFonts w:ascii="Mangal" w:eastAsia="Mangal" w:hAnsi="Mangal" w:cs="Mangal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Mangal" w:eastAsia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सुनना</w:t>
                  </w:r>
                </w:p>
              </w:tc>
            </w:tr>
          </w:tbl>
          <w:p w14:paraId="1B451892" w14:textId="77777777" w:rsidR="008A6C39" w:rsidRDefault="008A6C39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6444" w14:textId="77777777" w:rsidR="008A6C39" w:rsidRDefault="008A6C39">
            <w:pPr>
              <w:spacing w:after="0" w:line="240" w:lineRule="auto"/>
              <w:jc w:val="both"/>
              <w:rPr>
                <w:rFonts w:ascii="Mangal" w:eastAsia="Mangal" w:hAnsi="Mangal" w:cs="Mangal"/>
                <w:color w:val="000000"/>
                <w:sz w:val="32"/>
                <w:szCs w:val="32"/>
              </w:rPr>
            </w:pPr>
          </w:p>
          <w:tbl>
            <w:tblPr>
              <w:tblStyle w:val="Style17"/>
              <w:tblW w:w="1377" w:type="dxa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1377"/>
            </w:tblGrid>
            <w:tr w:rsidR="008A6C39" w14:paraId="666733DA" w14:textId="77777777" w:rsidTr="00F3070C">
              <w:trPr>
                <w:trHeight w:val="107"/>
              </w:trPr>
              <w:tc>
                <w:tcPr>
                  <w:tcW w:w="1377" w:type="dxa"/>
                </w:tcPr>
                <w:p w14:paraId="702F6CA0" w14:textId="77777777" w:rsidR="008A6C39" w:rsidRDefault="00152536">
                  <w:pPr>
                    <w:spacing w:after="0" w:line="240" w:lineRule="auto"/>
                    <w:jc w:val="both"/>
                    <w:rPr>
                      <w:rFonts w:ascii="Mangal" w:eastAsia="Mangal" w:hAnsi="Mangal" w:cs="Mangal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Mangal" w:eastAsia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बोलना</w:t>
                  </w:r>
                </w:p>
              </w:tc>
            </w:tr>
          </w:tbl>
          <w:p w14:paraId="203D2A9B" w14:textId="77777777" w:rsidR="008A6C39" w:rsidRDefault="008A6C39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522D" w14:textId="77777777" w:rsidR="008A6C39" w:rsidRDefault="008A6C39">
            <w:pPr>
              <w:spacing w:after="0" w:line="240" w:lineRule="auto"/>
              <w:jc w:val="both"/>
              <w:rPr>
                <w:rFonts w:ascii="Mangal" w:eastAsia="Mangal" w:hAnsi="Mangal" w:cs="Mangal"/>
                <w:color w:val="000000"/>
                <w:sz w:val="32"/>
                <w:szCs w:val="32"/>
              </w:rPr>
            </w:pPr>
          </w:p>
          <w:tbl>
            <w:tblPr>
              <w:tblStyle w:val="Style18"/>
              <w:tblW w:w="1291" w:type="dxa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1291"/>
            </w:tblGrid>
            <w:tr w:rsidR="008A6C39" w14:paraId="41D05281" w14:textId="77777777" w:rsidTr="00F3070C">
              <w:trPr>
                <w:trHeight w:val="130"/>
              </w:trPr>
              <w:tc>
                <w:tcPr>
                  <w:tcW w:w="1291" w:type="dxa"/>
                </w:tcPr>
                <w:p w14:paraId="1F956855" w14:textId="77777777" w:rsidR="008A6C39" w:rsidRDefault="00152536">
                  <w:pPr>
                    <w:spacing w:after="0" w:line="240" w:lineRule="auto"/>
                    <w:jc w:val="both"/>
                    <w:rPr>
                      <w:rFonts w:ascii="Mangal" w:eastAsia="Mangal" w:hAnsi="Mangal" w:cs="Mangal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Mangal" w:eastAsia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कुलयोग</w:t>
                  </w:r>
                </w:p>
              </w:tc>
            </w:tr>
          </w:tbl>
          <w:p w14:paraId="6FF9FF98" w14:textId="77777777" w:rsidR="008A6C39" w:rsidRDefault="008A6C39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8A6C39" w14:paraId="6E960B72" w14:textId="77777777" w:rsidTr="00F3070C">
        <w:trPr>
          <w:trHeight w:val="58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A4982" w14:textId="217F98D0" w:rsidR="008A6C39" w:rsidRPr="00F3070C" w:rsidRDefault="00152536" w:rsidP="00F3070C">
            <w:pPr>
              <w:spacing w:after="0" w:line="240" w:lineRule="auto"/>
              <w:jc w:val="center"/>
              <w:rPr>
                <w:rFonts w:ascii="Mangal" w:eastAsia="Mangal" w:hAnsi="Mangal" w:cs="Mangal"/>
                <w:sz w:val="32"/>
                <w:szCs w:val="32"/>
              </w:rPr>
            </w:pPr>
            <w:r>
              <w:rPr>
                <w:rFonts w:ascii="Mangal" w:eastAsia="Mangal" w:hAnsi="Mangal" w:cs="Mangal"/>
                <w:sz w:val="32"/>
                <w:szCs w:val="32"/>
                <w:cs/>
              </w:rPr>
              <w:t>पूर्णांक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FF62" w14:textId="77777777" w:rsidR="008A6C39" w:rsidRDefault="001525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Mangal" w:eastAsia="Mangal" w:hAnsi="Mangal" w:cs="Mangal"/>
                <w:sz w:val="32"/>
                <w:szCs w:val="32"/>
              </w:rPr>
              <w:t>10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1B0E" w14:textId="77777777" w:rsidR="008A6C39" w:rsidRDefault="001525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Mangal" w:eastAsia="Mangal" w:hAnsi="Mangal" w:cs="Mangal"/>
                <w:sz w:val="32"/>
                <w:szCs w:val="32"/>
              </w:rPr>
              <w:t>05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DABA" w14:textId="77777777" w:rsidR="008A6C39" w:rsidRDefault="001525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Mangal" w:eastAsia="Mangal" w:hAnsi="Mangal" w:cs="Mangal"/>
                <w:sz w:val="32"/>
                <w:szCs w:val="32"/>
              </w:rPr>
              <w:t>10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E7F7" w14:textId="77777777" w:rsidR="008A6C39" w:rsidRDefault="001525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Mangal" w:eastAsia="Mangal" w:hAnsi="Mangal" w:cs="Mangal"/>
                <w:sz w:val="32"/>
                <w:szCs w:val="32"/>
              </w:rPr>
              <w:t>05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B2C4" w14:textId="77777777" w:rsidR="008A6C39" w:rsidRDefault="001525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Mangal" w:eastAsia="Mangal" w:hAnsi="Mangal" w:cs="Mangal"/>
                <w:sz w:val="32"/>
                <w:szCs w:val="32"/>
              </w:rPr>
              <w:t>05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E059" w14:textId="77777777" w:rsidR="008A6C39" w:rsidRDefault="001525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Mangal" w:eastAsia="Mangal" w:hAnsi="Mangal" w:cs="Mangal"/>
                <w:sz w:val="32"/>
                <w:szCs w:val="32"/>
              </w:rPr>
              <w:t>05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7354" w14:textId="77777777" w:rsidR="008A6C39" w:rsidRDefault="001525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Mangal" w:eastAsia="Mangal" w:hAnsi="Mangal" w:cs="Mangal"/>
                <w:sz w:val="32"/>
                <w:szCs w:val="32"/>
              </w:rPr>
              <w:t>40</w:t>
            </w:r>
          </w:p>
        </w:tc>
      </w:tr>
      <w:tr w:rsidR="008A6C39" w14:paraId="715C5584" w14:textId="77777777" w:rsidTr="00F3070C">
        <w:trPr>
          <w:trHeight w:val="46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FB85" w14:textId="77777777" w:rsidR="008A6C39" w:rsidRDefault="001525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Mangal" w:eastAsia="Mangal" w:hAnsi="Mangal" w:cs="Mangal"/>
                <w:sz w:val="32"/>
                <w:szCs w:val="32"/>
                <w:cs/>
              </w:rPr>
              <w:t>प्राप्तांक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CE65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CD18F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1EC2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E114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85A0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F7EF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55721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A6C39" w14:paraId="65C6214B" w14:textId="77777777" w:rsidTr="00F3070C">
        <w:trPr>
          <w:trHeight w:val="5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40A8" w14:textId="75F05F29" w:rsidR="008A6C39" w:rsidRDefault="00152536" w:rsidP="00F3070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Mangal" w:eastAsia="Mangal" w:hAnsi="Mangal" w:cs="Mangal"/>
                <w:sz w:val="32"/>
                <w:szCs w:val="32"/>
                <w:cs/>
              </w:rPr>
              <w:t>श्रेणी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5ED8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814C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3221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D6A9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CD7C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0D50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90A7" w14:textId="77777777" w:rsidR="008A6C39" w:rsidRDefault="008A6C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14:paraId="5BD17EAB" w14:textId="77777777" w:rsidR="00F3070C" w:rsidRDefault="00152536">
      <w:pPr>
        <w:tabs>
          <w:tab w:val="left" w:pos="720"/>
        </w:tabs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</w:rPr>
        <w:tab/>
      </w:r>
    </w:p>
    <w:p w14:paraId="7CF83726" w14:textId="11941355" w:rsidR="008A6C39" w:rsidRPr="00F3070C" w:rsidRDefault="00F3070C">
      <w:pPr>
        <w:tabs>
          <w:tab w:val="left" w:pos="720"/>
        </w:tabs>
        <w:rPr>
          <w:sz w:val="32"/>
          <w:szCs w:val="32"/>
          <w:u w:val="single"/>
        </w:rPr>
      </w:pPr>
      <w:r>
        <w:rPr>
          <w:rFonts w:ascii="Mangal" w:eastAsia="Mangal" w:hAnsi="Mangal" w:cs="Mangal"/>
          <w:sz w:val="32"/>
          <w:szCs w:val="32"/>
        </w:rPr>
        <w:t xml:space="preserve">                            </w:t>
      </w:r>
      <w:r w:rsidR="00152536" w:rsidRPr="00F3070C">
        <w:rPr>
          <w:rFonts w:ascii="Mangal" w:eastAsia="Mangal" w:hAnsi="Mangal" w:cs="Mangal"/>
          <w:b/>
          <w:bCs/>
          <w:sz w:val="32"/>
          <w:szCs w:val="32"/>
          <w:u w:val="single"/>
          <w:cs/>
        </w:rPr>
        <w:t xml:space="preserve">पढ़ना </w:t>
      </w:r>
      <w:r w:rsidR="00152536" w:rsidRPr="00F3070C">
        <w:rPr>
          <w:b/>
          <w:sz w:val="32"/>
          <w:szCs w:val="32"/>
          <w:u w:val="single"/>
        </w:rPr>
        <w:t xml:space="preserve">– </w:t>
      </w:r>
      <w:r w:rsidR="00152536" w:rsidRPr="00F3070C">
        <w:rPr>
          <w:rFonts w:ascii="Mangal" w:eastAsia="Mangal" w:hAnsi="Mangal" w:cs="Mangal"/>
          <w:b/>
          <w:sz w:val="32"/>
          <w:szCs w:val="32"/>
          <w:u w:val="single"/>
        </w:rPr>
        <w:t>10</w:t>
      </w:r>
    </w:p>
    <w:p w14:paraId="5968A523" w14:textId="585146DA" w:rsidR="008A6C39" w:rsidRDefault="00152536">
      <w:pPr>
        <w:tabs>
          <w:tab w:val="left" w:pos="720"/>
        </w:tabs>
        <w:rPr>
          <w:b/>
          <w:sz w:val="32"/>
          <w:szCs w:val="32"/>
        </w:rPr>
      </w:pP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प्रश्न </w:t>
      </w:r>
      <w:r>
        <w:rPr>
          <w:rFonts w:ascii="Mangal" w:eastAsia="Mangal" w:hAnsi="Mangal" w:cs="Mangal"/>
          <w:b/>
          <w:sz w:val="32"/>
          <w:szCs w:val="32"/>
        </w:rPr>
        <w:t>1 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क</w:t>
      </w:r>
      <w:r>
        <w:rPr>
          <w:rFonts w:ascii="Mangal" w:eastAsia="Mangal" w:hAnsi="Mangal" w:cs="Mangal"/>
          <w:b/>
          <w:sz w:val="32"/>
          <w:szCs w:val="32"/>
        </w:rPr>
        <w:t xml:space="preserve">)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प्रश्नों को पढ़कर सही उत्तरों से मिलान कीजिए</w:t>
      </w:r>
      <w:r>
        <w:rPr>
          <w:rFonts w:ascii="Mangal" w:eastAsia="Mangal" w:hAnsi="Mangal" w:cs="Mangal"/>
          <w:b/>
          <w:sz w:val="32"/>
          <w:szCs w:val="32"/>
        </w:rPr>
        <w:t>-     (4)</w:t>
      </w:r>
    </w:p>
    <w:p w14:paraId="1E942521" w14:textId="77777777" w:rsidR="008A6C39" w:rsidRDefault="00152536">
      <w:pPr>
        <w:tabs>
          <w:tab w:val="left" w:pos="720"/>
        </w:tabs>
        <w:rPr>
          <w:b/>
          <w:sz w:val="32"/>
          <w:szCs w:val="32"/>
        </w:rPr>
      </w:pPr>
      <w:r>
        <w:rPr>
          <w:rFonts w:ascii="Mangal" w:eastAsia="Mangal" w:hAnsi="Mangal" w:cs="Mangal"/>
          <w:b/>
          <w:sz w:val="32"/>
          <w:szCs w:val="32"/>
        </w:rPr>
        <w:t xml:space="preserve">         (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होली </w:t>
      </w:r>
      <w:r>
        <w:rPr>
          <w:rFonts w:ascii="Mangal" w:eastAsia="Mangal" w:hAnsi="Mangal" w:cs="Mangal"/>
          <w:b/>
          <w:sz w:val="32"/>
          <w:szCs w:val="32"/>
        </w:rPr>
        <w:t xml:space="preserve">, 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घर के पास </w:t>
      </w:r>
      <w:r>
        <w:rPr>
          <w:rFonts w:ascii="Mangal" w:eastAsia="Mangal" w:hAnsi="Mangal" w:cs="Mangal"/>
          <w:b/>
          <w:sz w:val="32"/>
          <w:szCs w:val="32"/>
        </w:rPr>
        <w:t xml:space="preserve">, 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खिलौने </w:t>
      </w:r>
      <w:r>
        <w:rPr>
          <w:rFonts w:ascii="Mangal" w:eastAsia="Mangal" w:hAnsi="Mangal" w:cs="Mangal"/>
          <w:b/>
          <w:sz w:val="32"/>
          <w:szCs w:val="32"/>
        </w:rPr>
        <w:t xml:space="preserve">, 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पुए और पकवान </w:t>
      </w:r>
      <w:r>
        <w:rPr>
          <w:rFonts w:ascii="Mangal" w:eastAsia="Mangal" w:hAnsi="Mangal" w:cs="Mangal"/>
          <w:b/>
          <w:sz w:val="32"/>
          <w:szCs w:val="32"/>
        </w:rPr>
        <w:t xml:space="preserve">)           </w:t>
      </w:r>
    </w:p>
    <w:p w14:paraId="34612EAB" w14:textId="58F201A9" w:rsidR="008A6C39" w:rsidRDefault="00152536" w:rsidP="00F3070C">
      <w:pPr>
        <w:tabs>
          <w:tab w:val="left" w:pos="720"/>
        </w:tabs>
        <w:spacing w:line="360" w:lineRule="auto"/>
        <w:rPr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 xml:space="preserve">   1. </w:t>
      </w:r>
      <w:r>
        <w:rPr>
          <w:rFonts w:ascii="Mangal" w:eastAsia="Mangal" w:hAnsi="Mangal" w:cs="Mangal"/>
          <w:sz w:val="32"/>
          <w:szCs w:val="32"/>
          <w:cs/>
        </w:rPr>
        <w:t xml:space="preserve">मेला कहाँ लगा था </w:t>
      </w:r>
      <w:r>
        <w:rPr>
          <w:rFonts w:ascii="Mangal" w:eastAsia="Mangal" w:hAnsi="Mangal" w:cs="Mangal"/>
          <w:sz w:val="32"/>
          <w:szCs w:val="32"/>
        </w:rPr>
        <w:t xml:space="preserve">?               </w:t>
      </w:r>
      <w:r>
        <w:rPr>
          <w:rFonts w:ascii="Mangal" w:eastAsia="Mangal" w:hAnsi="Mangal" w:cs="Mangal"/>
          <w:sz w:val="32"/>
          <w:szCs w:val="32"/>
        </w:rPr>
        <w:tab/>
      </w:r>
      <w:r w:rsidR="00BD01EC">
        <w:rPr>
          <w:rFonts w:ascii="Mangal" w:eastAsia="Mangal" w:hAnsi="Mangal" w:cs="Mangal"/>
          <w:sz w:val="32"/>
          <w:szCs w:val="32"/>
        </w:rPr>
        <w:t xml:space="preserve">  </w:t>
      </w:r>
      <w:r>
        <w:rPr>
          <w:rFonts w:ascii="Mangal" w:eastAsia="Mangal" w:hAnsi="Mangal" w:cs="Mangal"/>
          <w:sz w:val="32"/>
          <w:szCs w:val="32"/>
          <w:cs/>
        </w:rPr>
        <w:t xml:space="preserve">पुए और पकवान                           </w:t>
      </w:r>
    </w:p>
    <w:p w14:paraId="0F481B22" w14:textId="0731FBA4" w:rsidR="008A6C39" w:rsidRDefault="00152536" w:rsidP="00F3070C">
      <w:pPr>
        <w:tabs>
          <w:tab w:val="left" w:pos="720"/>
        </w:tabs>
        <w:spacing w:line="360" w:lineRule="auto"/>
        <w:rPr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 xml:space="preserve">   2. </w:t>
      </w:r>
      <w:r>
        <w:rPr>
          <w:rFonts w:ascii="Mangal" w:eastAsia="Mangal" w:hAnsi="Mangal" w:cs="Mangal"/>
          <w:sz w:val="32"/>
          <w:szCs w:val="32"/>
          <w:cs/>
        </w:rPr>
        <w:t xml:space="preserve">बच्चों ने मेले में क्या खरीदा </w:t>
      </w:r>
      <w:r>
        <w:rPr>
          <w:rFonts w:ascii="Mangal" w:eastAsia="Mangal" w:hAnsi="Mangal" w:cs="Mangal"/>
          <w:sz w:val="32"/>
          <w:szCs w:val="32"/>
        </w:rPr>
        <w:t xml:space="preserve">?           </w:t>
      </w:r>
      <w:r>
        <w:rPr>
          <w:rFonts w:ascii="Mangal" w:eastAsia="Mangal" w:hAnsi="Mangal" w:cs="Mangal"/>
          <w:sz w:val="32"/>
          <w:szCs w:val="32"/>
        </w:rPr>
        <w:tab/>
      </w:r>
      <w:r w:rsidR="00BD01EC">
        <w:rPr>
          <w:rFonts w:ascii="Mangal" w:eastAsia="Mangal" w:hAnsi="Mangal" w:cs="Mangal"/>
          <w:sz w:val="32"/>
          <w:szCs w:val="32"/>
        </w:rPr>
        <w:t xml:space="preserve">  </w:t>
      </w:r>
      <w:r>
        <w:rPr>
          <w:rFonts w:ascii="Mangal" w:eastAsia="Mangal" w:hAnsi="Mangal" w:cs="Mangal"/>
          <w:sz w:val="32"/>
          <w:szCs w:val="32"/>
          <w:cs/>
        </w:rPr>
        <w:t xml:space="preserve">घर के पास                          </w:t>
      </w:r>
    </w:p>
    <w:p w14:paraId="5C45A5FD" w14:textId="77777777" w:rsidR="008A6C39" w:rsidRDefault="00152536" w:rsidP="00F3070C">
      <w:pPr>
        <w:tabs>
          <w:tab w:val="left" w:pos="720"/>
        </w:tabs>
        <w:spacing w:line="360" w:lineRule="auto"/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 xml:space="preserve">   3. </w:t>
      </w:r>
      <w:r>
        <w:rPr>
          <w:rFonts w:ascii="Mangal" w:eastAsia="Mangal" w:hAnsi="Mangal" w:cs="Mangal"/>
          <w:sz w:val="32"/>
          <w:szCs w:val="32"/>
          <w:cs/>
        </w:rPr>
        <w:t xml:space="preserve">कविता में किस त्यौहार की बात की गई है </w:t>
      </w:r>
      <w:r>
        <w:rPr>
          <w:rFonts w:ascii="Mangal" w:eastAsia="Mangal" w:hAnsi="Mangal" w:cs="Mangal"/>
          <w:sz w:val="32"/>
          <w:szCs w:val="32"/>
        </w:rPr>
        <w:t xml:space="preserve">?        </w:t>
      </w:r>
      <w:r>
        <w:rPr>
          <w:rFonts w:ascii="Mangal" w:eastAsia="Mangal" w:hAnsi="Mangal" w:cs="Mangal"/>
          <w:sz w:val="32"/>
          <w:szCs w:val="32"/>
          <w:cs/>
        </w:rPr>
        <w:t xml:space="preserve">खिलौने      </w:t>
      </w:r>
    </w:p>
    <w:p w14:paraId="76FDD56A" w14:textId="77777777" w:rsidR="008A6C39" w:rsidRDefault="00152536" w:rsidP="00F3070C">
      <w:pPr>
        <w:tabs>
          <w:tab w:val="left" w:pos="720"/>
        </w:tabs>
        <w:spacing w:line="360" w:lineRule="auto"/>
        <w:rPr>
          <w:sz w:val="32"/>
          <w:szCs w:val="32"/>
          <w:vertAlign w:val="superscript"/>
        </w:rPr>
      </w:pPr>
      <w:r>
        <w:rPr>
          <w:rFonts w:ascii="Mangal" w:eastAsia="Mangal" w:hAnsi="Mangal" w:cs="Mangal"/>
          <w:sz w:val="32"/>
          <w:szCs w:val="32"/>
        </w:rPr>
        <w:t xml:space="preserve">   4. </w:t>
      </w:r>
      <w:r>
        <w:rPr>
          <w:rFonts w:ascii="Mangal" w:eastAsia="Mangal" w:hAnsi="Mangal" w:cs="Mangal"/>
          <w:sz w:val="32"/>
          <w:szCs w:val="32"/>
          <w:cs/>
        </w:rPr>
        <w:t xml:space="preserve">खाने की कौन सी वस्तुओं के नाम है </w:t>
      </w:r>
      <w:r>
        <w:rPr>
          <w:rFonts w:ascii="Mangal" w:eastAsia="Mangal" w:hAnsi="Mangal" w:cs="Mangal"/>
          <w:sz w:val="32"/>
          <w:szCs w:val="32"/>
        </w:rPr>
        <w:t xml:space="preserve">?          </w:t>
      </w:r>
      <w:r>
        <w:rPr>
          <w:rFonts w:ascii="Mangal" w:eastAsia="Mangal" w:hAnsi="Mangal" w:cs="Mangal"/>
          <w:sz w:val="32"/>
          <w:szCs w:val="32"/>
        </w:rPr>
        <w:tab/>
        <w:t xml:space="preserve"> </w:t>
      </w:r>
      <w:r>
        <w:rPr>
          <w:rFonts w:ascii="Mangal" w:eastAsia="Mangal" w:hAnsi="Mangal" w:cs="Mangal"/>
          <w:sz w:val="32"/>
          <w:szCs w:val="32"/>
          <w:cs/>
        </w:rPr>
        <w:t xml:space="preserve">होली                     </w:t>
      </w:r>
    </w:p>
    <w:p w14:paraId="091C2EE3" w14:textId="77777777" w:rsidR="00F3070C" w:rsidRDefault="00F3070C">
      <w:pPr>
        <w:tabs>
          <w:tab w:val="left" w:pos="720"/>
        </w:tabs>
        <w:rPr>
          <w:rFonts w:ascii="Mangal" w:eastAsia="Mangal" w:hAnsi="Mangal" w:cs="Mangal"/>
          <w:b/>
          <w:sz w:val="32"/>
          <w:szCs w:val="32"/>
        </w:rPr>
      </w:pPr>
    </w:p>
    <w:p w14:paraId="02F1430A" w14:textId="78B66A62" w:rsidR="008A6C39" w:rsidRDefault="00152536">
      <w:pPr>
        <w:tabs>
          <w:tab w:val="left" w:pos="720"/>
        </w:tabs>
        <w:rPr>
          <w:sz w:val="32"/>
          <w:szCs w:val="32"/>
        </w:rPr>
      </w:pPr>
      <w:r>
        <w:rPr>
          <w:rFonts w:ascii="Mangal" w:eastAsia="Mangal" w:hAnsi="Mangal" w:cs="Mangal"/>
          <w:b/>
          <w:sz w:val="32"/>
          <w:szCs w:val="32"/>
        </w:rPr>
        <w:t>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ख</w:t>
      </w:r>
      <w:r>
        <w:rPr>
          <w:rFonts w:ascii="Mangal" w:eastAsia="Mangal" w:hAnsi="Mangal" w:cs="Mangal"/>
          <w:b/>
          <w:sz w:val="32"/>
          <w:szCs w:val="32"/>
        </w:rPr>
        <w:t xml:space="preserve">)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नीचे दिए गए चित्रों को उनके नाम से मिलाओ </w:t>
      </w:r>
      <w:r>
        <w:rPr>
          <w:rFonts w:ascii="Mangal" w:eastAsia="Mangal" w:hAnsi="Mangal" w:cs="Mangal"/>
          <w:b/>
          <w:sz w:val="32"/>
          <w:szCs w:val="32"/>
        </w:rPr>
        <w:t>-</w:t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 w:rsidR="00BD01EC">
        <w:rPr>
          <w:rFonts w:ascii="Mangal" w:eastAsia="Mangal" w:hAnsi="Mangal" w:cs="Mangal"/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>(</w:t>
      </w:r>
      <w:r>
        <w:rPr>
          <w:rFonts w:ascii="Mangal" w:eastAsia="Mangal" w:hAnsi="Mangal" w:cs="Mangal"/>
          <w:b/>
          <w:sz w:val="32"/>
          <w:szCs w:val="32"/>
        </w:rPr>
        <w:t>2)</w:t>
      </w:r>
      <w:r>
        <w:rPr>
          <w:sz w:val="32"/>
          <w:szCs w:val="32"/>
        </w:rPr>
        <w:t xml:space="preserve"> </w:t>
      </w:r>
      <w:r>
        <w:rPr>
          <w:rFonts w:ascii="Mangal" w:eastAsia="Mangal" w:hAnsi="Mangal" w:cs="Mangal"/>
          <w:sz w:val="32"/>
          <w:szCs w:val="32"/>
        </w:rPr>
        <w:t xml:space="preserve">                           </w:t>
      </w:r>
    </w:p>
    <w:p w14:paraId="7CA59019" w14:textId="77777777" w:rsidR="008A6C39" w:rsidRDefault="00152536">
      <w:pPr>
        <w:tabs>
          <w:tab w:val="left" w:pos="720"/>
        </w:tabs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 xml:space="preserve">     </w:t>
      </w:r>
      <w:r>
        <w:rPr>
          <w:rFonts w:ascii="Mangal" w:eastAsia="Mangal" w:hAnsi="Mangal" w:cs="Mangal"/>
          <w:noProof/>
          <w:sz w:val="32"/>
          <w:szCs w:val="32"/>
        </w:rPr>
        <w:drawing>
          <wp:inline distT="114300" distB="114300" distL="114300" distR="114300" wp14:anchorId="4E1D0396" wp14:editId="4A1F7286">
            <wp:extent cx="1006475" cy="937895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06621" cy="938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angal" w:eastAsia="Mangal" w:hAnsi="Mangal" w:cs="Mangal"/>
          <w:sz w:val="32"/>
          <w:szCs w:val="32"/>
        </w:rPr>
        <w:t xml:space="preserve">                      </w:t>
      </w:r>
      <w:r>
        <w:rPr>
          <w:sz w:val="32"/>
          <w:szCs w:val="32"/>
          <w:cs/>
        </w:rPr>
        <w:t>ठेला</w:t>
      </w:r>
      <w:r>
        <w:rPr>
          <w:rFonts w:ascii="Mangal" w:eastAsia="Mangal" w:hAnsi="Mangal" w:cs="Mangal"/>
          <w:sz w:val="32"/>
          <w:szCs w:val="32"/>
        </w:rPr>
        <w:t xml:space="preserve">             </w:t>
      </w:r>
    </w:p>
    <w:p w14:paraId="76961B7F" w14:textId="77777777" w:rsidR="008A6C39" w:rsidRDefault="008A6C39">
      <w:pPr>
        <w:tabs>
          <w:tab w:val="left" w:pos="720"/>
        </w:tabs>
        <w:rPr>
          <w:rFonts w:ascii="Mangal" w:eastAsia="Mangal" w:hAnsi="Mangal" w:cs="Mangal"/>
          <w:sz w:val="32"/>
          <w:szCs w:val="32"/>
        </w:rPr>
      </w:pPr>
    </w:p>
    <w:p w14:paraId="77A9D730" w14:textId="77777777" w:rsidR="008A6C39" w:rsidRDefault="00152536">
      <w:pPr>
        <w:tabs>
          <w:tab w:val="left" w:pos="720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>
        <w:rPr>
          <w:noProof/>
          <w:sz w:val="32"/>
          <w:szCs w:val="32"/>
        </w:rPr>
        <w:drawing>
          <wp:inline distT="114300" distB="114300" distL="114300" distR="114300" wp14:anchorId="33796123" wp14:editId="5290491D">
            <wp:extent cx="781050" cy="676275"/>
            <wp:effectExtent l="0" t="0" r="0" b="0"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425" cy="6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  <w:cs/>
        </w:rPr>
        <w:t>बैंगन</w:t>
      </w:r>
    </w:p>
    <w:p w14:paraId="49B1369C" w14:textId="20360ABD" w:rsidR="008A6C39" w:rsidRDefault="00152536">
      <w:pPr>
        <w:tabs>
          <w:tab w:val="left" w:pos="720"/>
        </w:tabs>
        <w:rPr>
          <w:sz w:val="32"/>
          <w:szCs w:val="32"/>
        </w:rPr>
      </w:pPr>
      <w:r>
        <w:rPr>
          <w:rFonts w:ascii="Mangal" w:eastAsia="Mangal" w:hAnsi="Mangal" w:cs="Mangal"/>
          <w:b/>
          <w:sz w:val="32"/>
          <w:szCs w:val="32"/>
        </w:rPr>
        <w:t>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ग</w:t>
      </w:r>
      <w:r>
        <w:rPr>
          <w:rFonts w:ascii="Mangal" w:eastAsia="Mangal" w:hAnsi="Mangal" w:cs="Mangal"/>
          <w:b/>
          <w:sz w:val="32"/>
          <w:szCs w:val="32"/>
        </w:rPr>
        <w:t xml:space="preserve">)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ए</w:t>
      </w:r>
      <w:r>
        <w:rPr>
          <w:rFonts w:ascii="Mangal" w:eastAsia="Mangal" w:hAnsi="Mangal" w:cs="Mangal"/>
          <w:b/>
          <w:sz w:val="32"/>
          <w:szCs w:val="32"/>
        </w:rPr>
        <w:t>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े</w:t>
      </w:r>
      <w:r>
        <w:rPr>
          <w:rFonts w:ascii="Mangal" w:eastAsia="Mangal" w:hAnsi="Mangal" w:cs="Mangal"/>
          <w:b/>
          <w:sz w:val="32"/>
          <w:szCs w:val="32"/>
        </w:rPr>
        <w:t xml:space="preserve">)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और ऐ</w:t>
      </w:r>
      <w:r>
        <w:rPr>
          <w:rFonts w:ascii="Mangal" w:eastAsia="Mangal" w:hAnsi="Mangal" w:cs="Mangal"/>
          <w:b/>
          <w:sz w:val="32"/>
          <w:szCs w:val="32"/>
        </w:rPr>
        <w:t>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ै</w:t>
      </w:r>
      <w:r>
        <w:rPr>
          <w:rFonts w:ascii="Mangal" w:eastAsia="Mangal" w:hAnsi="Mangal" w:cs="Mangal"/>
          <w:b/>
          <w:sz w:val="32"/>
          <w:szCs w:val="32"/>
        </w:rPr>
        <w:t xml:space="preserve">)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की मात्रा के शब्द सही खाने में लिखो </w:t>
      </w:r>
      <w:r>
        <w:rPr>
          <w:rFonts w:ascii="Mangal" w:eastAsia="Mangal" w:hAnsi="Mangal" w:cs="Mangal"/>
          <w:b/>
          <w:sz w:val="32"/>
          <w:szCs w:val="32"/>
        </w:rPr>
        <w:t>-</w:t>
      </w:r>
      <w:r>
        <w:rPr>
          <w:rFonts w:ascii="Mangal" w:eastAsia="Mangal" w:hAnsi="Mangal" w:cs="Mangal"/>
          <w:b/>
          <w:sz w:val="32"/>
          <w:szCs w:val="32"/>
        </w:rPr>
        <w:tab/>
        <w:t xml:space="preserve"> </w:t>
      </w:r>
      <w:r w:rsidR="00BD01EC">
        <w:rPr>
          <w:rFonts w:ascii="Mangal" w:eastAsia="Mangal" w:hAnsi="Mangal" w:cs="Mangal"/>
          <w:b/>
          <w:sz w:val="32"/>
          <w:szCs w:val="32"/>
        </w:rPr>
        <w:t xml:space="preserve">  </w:t>
      </w:r>
      <w:r>
        <w:rPr>
          <w:rFonts w:ascii="Mangal" w:eastAsia="Mangal" w:hAnsi="Mangal" w:cs="Mangal"/>
          <w:b/>
          <w:sz w:val="32"/>
          <w:szCs w:val="32"/>
        </w:rPr>
        <w:t xml:space="preserve"> (4)</w:t>
      </w:r>
    </w:p>
    <w:p w14:paraId="2E88E759" w14:textId="6FDABF52" w:rsidR="008A6C39" w:rsidRDefault="00152536">
      <w:pPr>
        <w:tabs>
          <w:tab w:val="left" w:pos="720"/>
        </w:tabs>
        <w:rPr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ab/>
        <w:t xml:space="preserve"> </w:t>
      </w:r>
      <w:r>
        <w:rPr>
          <w:rFonts w:ascii="Mangal" w:eastAsia="Mangal" w:hAnsi="Mangal" w:cs="Mangal"/>
          <w:sz w:val="32"/>
          <w:szCs w:val="32"/>
          <w:cs/>
        </w:rPr>
        <w:t>ठेला</w:t>
      </w: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</w:rPr>
        <w:tab/>
      </w:r>
      <w:r w:rsidR="00ED78F6">
        <w:rPr>
          <w:rFonts w:ascii="Mangal" w:eastAsia="Mangal" w:hAnsi="Mangal" w:cs="Mangal"/>
          <w:sz w:val="32"/>
          <w:szCs w:val="32"/>
        </w:rPr>
        <w:t xml:space="preserve">    </w:t>
      </w:r>
      <w:r>
        <w:rPr>
          <w:rFonts w:ascii="Mangal" w:eastAsia="Mangal" w:hAnsi="Mangal" w:cs="Mangal"/>
          <w:sz w:val="32"/>
          <w:szCs w:val="32"/>
        </w:rPr>
        <w:t xml:space="preserve"> </w:t>
      </w:r>
      <w:r>
        <w:rPr>
          <w:rFonts w:ascii="Mangal" w:eastAsia="Mangal" w:hAnsi="Mangal" w:cs="Mangal"/>
          <w:sz w:val="32"/>
          <w:szCs w:val="32"/>
          <w:cs/>
        </w:rPr>
        <w:t>बैंगन</w:t>
      </w:r>
      <w:r>
        <w:rPr>
          <w:rFonts w:ascii="Mangal" w:eastAsia="Mangal" w:hAnsi="Mangal" w:cs="Mangal"/>
          <w:sz w:val="32"/>
          <w:szCs w:val="32"/>
        </w:rPr>
        <w:tab/>
        <w:t xml:space="preserve">   </w:t>
      </w:r>
      <w:r w:rsidR="00ED78F6">
        <w:rPr>
          <w:rFonts w:ascii="Mangal" w:eastAsia="Mangal" w:hAnsi="Mangal" w:cs="Mangal"/>
          <w:sz w:val="32"/>
          <w:szCs w:val="32"/>
        </w:rPr>
        <w:t xml:space="preserve">   </w:t>
      </w:r>
      <w:r>
        <w:rPr>
          <w:rFonts w:ascii="Mangal" w:eastAsia="Mangal" w:hAnsi="Mangal" w:cs="Mangal"/>
          <w:sz w:val="32"/>
          <w:szCs w:val="32"/>
        </w:rPr>
        <w:t xml:space="preserve"> </w:t>
      </w:r>
      <w:r w:rsidR="00ED78F6">
        <w:rPr>
          <w:rFonts w:ascii="Mangal" w:eastAsia="Mangal" w:hAnsi="Mangal" w:cs="Mangal"/>
          <w:sz w:val="32"/>
          <w:szCs w:val="32"/>
        </w:rPr>
        <w:t xml:space="preserve"> </w:t>
      </w:r>
      <w:r>
        <w:rPr>
          <w:rFonts w:ascii="Mangal" w:eastAsia="Mangal" w:hAnsi="Mangal" w:cs="Mangal"/>
          <w:sz w:val="32"/>
          <w:szCs w:val="32"/>
          <w:cs/>
        </w:rPr>
        <w:t>समाये</w:t>
      </w:r>
      <w:r>
        <w:rPr>
          <w:rFonts w:ascii="Mangal" w:eastAsia="Mangal" w:hAnsi="Mangal" w:cs="Mangal"/>
          <w:sz w:val="32"/>
          <w:szCs w:val="32"/>
        </w:rPr>
        <w:tab/>
        <w:t xml:space="preserve">   </w:t>
      </w:r>
      <w:r w:rsidR="00ED78F6">
        <w:rPr>
          <w:rFonts w:ascii="Mangal" w:eastAsia="Mangal" w:hAnsi="Mangal" w:cs="Mangal"/>
          <w:sz w:val="32"/>
          <w:szCs w:val="32"/>
        </w:rPr>
        <w:t xml:space="preserve">  </w:t>
      </w:r>
      <w:r>
        <w:rPr>
          <w:rFonts w:ascii="Mangal" w:eastAsia="Mangal" w:hAnsi="Mangal" w:cs="Mangal"/>
          <w:sz w:val="32"/>
          <w:szCs w:val="32"/>
        </w:rPr>
        <w:t xml:space="preserve">    </w:t>
      </w:r>
      <w:r>
        <w:rPr>
          <w:rFonts w:ascii="Mangal" w:eastAsia="Mangal" w:hAnsi="Mangal" w:cs="Mangal"/>
          <w:sz w:val="32"/>
          <w:szCs w:val="32"/>
          <w:cs/>
        </w:rPr>
        <w:t>थैला</w:t>
      </w:r>
    </w:p>
    <w:p w14:paraId="552011A7" w14:textId="77777777" w:rsidR="008A6C39" w:rsidRDefault="00152536">
      <w:pPr>
        <w:tabs>
          <w:tab w:val="left" w:pos="720"/>
        </w:tabs>
        <w:rPr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  <w:cs/>
        </w:rPr>
        <w:t>ए</w:t>
      </w:r>
      <w:r>
        <w:rPr>
          <w:rFonts w:ascii="Mangal" w:eastAsia="Mangal" w:hAnsi="Mangal" w:cs="Mangal"/>
          <w:sz w:val="32"/>
          <w:szCs w:val="32"/>
        </w:rPr>
        <w:t>(</w:t>
      </w:r>
      <w:r>
        <w:rPr>
          <w:rFonts w:ascii="Mangal" w:eastAsia="Mangal" w:hAnsi="Mangal" w:cs="Mangal"/>
          <w:sz w:val="32"/>
          <w:szCs w:val="32"/>
          <w:cs/>
        </w:rPr>
        <w:t>े</w:t>
      </w:r>
      <w:r>
        <w:rPr>
          <w:rFonts w:ascii="Mangal" w:eastAsia="Mangal" w:hAnsi="Mangal" w:cs="Mangal"/>
          <w:sz w:val="32"/>
          <w:szCs w:val="32"/>
        </w:rPr>
        <w:t xml:space="preserve">) </w:t>
      </w:r>
      <w:r>
        <w:rPr>
          <w:rFonts w:ascii="Mangal" w:eastAsia="Mangal" w:hAnsi="Mangal" w:cs="Mangal"/>
          <w:sz w:val="32"/>
          <w:szCs w:val="32"/>
          <w:cs/>
        </w:rPr>
        <w:t>की मात्रा के शब्द</w:t>
      </w: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</w:rPr>
        <w:tab/>
        <w:t xml:space="preserve">   </w:t>
      </w:r>
      <w:r>
        <w:rPr>
          <w:rFonts w:ascii="Mangal" w:eastAsia="Mangal" w:hAnsi="Mangal" w:cs="Mangal"/>
          <w:sz w:val="32"/>
          <w:szCs w:val="32"/>
          <w:cs/>
        </w:rPr>
        <w:t>ऐ</w:t>
      </w:r>
      <w:r>
        <w:rPr>
          <w:rFonts w:ascii="Mangal" w:eastAsia="Mangal" w:hAnsi="Mangal" w:cs="Mangal"/>
          <w:sz w:val="32"/>
          <w:szCs w:val="32"/>
        </w:rPr>
        <w:t>(</w:t>
      </w:r>
      <w:r>
        <w:rPr>
          <w:rFonts w:ascii="Mangal" w:eastAsia="Mangal" w:hAnsi="Mangal" w:cs="Mangal"/>
          <w:sz w:val="32"/>
          <w:szCs w:val="32"/>
          <w:cs/>
        </w:rPr>
        <w:t>ै</w:t>
      </w:r>
      <w:r>
        <w:rPr>
          <w:rFonts w:ascii="Mangal" w:eastAsia="Mangal" w:hAnsi="Mangal" w:cs="Mangal"/>
          <w:sz w:val="32"/>
          <w:szCs w:val="32"/>
        </w:rPr>
        <w:t xml:space="preserve">) </w:t>
      </w:r>
      <w:r>
        <w:rPr>
          <w:rFonts w:ascii="Mangal" w:eastAsia="Mangal" w:hAnsi="Mangal" w:cs="Mangal"/>
          <w:sz w:val="32"/>
          <w:szCs w:val="32"/>
          <w:cs/>
        </w:rPr>
        <w:t>की मात्रा के शब्द</w:t>
      </w:r>
    </w:p>
    <w:p w14:paraId="4A522915" w14:textId="77777777" w:rsidR="008A6C39" w:rsidRDefault="00152536">
      <w:pPr>
        <w:tabs>
          <w:tab w:val="left" w:pos="720"/>
        </w:tabs>
        <w:rPr>
          <w:sz w:val="32"/>
          <w:szCs w:val="32"/>
          <w:vertAlign w:val="superscript"/>
        </w:rPr>
      </w:pP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  <w:vertAlign w:val="superscript"/>
        </w:rPr>
        <w:t>-----------------------------</w:t>
      </w:r>
      <w:r>
        <w:rPr>
          <w:rFonts w:ascii="Mangal" w:eastAsia="Mangal" w:hAnsi="Mangal" w:cs="Mangal"/>
          <w:sz w:val="32"/>
          <w:szCs w:val="32"/>
          <w:vertAlign w:val="superscript"/>
        </w:rPr>
        <w:tab/>
      </w:r>
      <w:r>
        <w:rPr>
          <w:rFonts w:ascii="Mangal" w:eastAsia="Mangal" w:hAnsi="Mangal" w:cs="Mangal"/>
          <w:sz w:val="32"/>
          <w:szCs w:val="32"/>
          <w:vertAlign w:val="superscript"/>
        </w:rPr>
        <w:tab/>
      </w:r>
      <w:r>
        <w:rPr>
          <w:rFonts w:ascii="Mangal" w:eastAsia="Mangal" w:hAnsi="Mangal" w:cs="Mangal"/>
          <w:sz w:val="32"/>
          <w:szCs w:val="32"/>
          <w:vertAlign w:val="superscript"/>
        </w:rPr>
        <w:tab/>
        <w:t xml:space="preserve">      </w:t>
      </w:r>
      <w:r>
        <w:rPr>
          <w:rFonts w:ascii="Mangal" w:eastAsia="Mangal" w:hAnsi="Mangal" w:cs="Mangal"/>
          <w:sz w:val="32"/>
          <w:szCs w:val="32"/>
          <w:vertAlign w:val="superscript"/>
        </w:rPr>
        <w:tab/>
      </w:r>
      <w:r>
        <w:rPr>
          <w:rFonts w:ascii="Mangal" w:eastAsia="Mangal" w:hAnsi="Mangal" w:cs="Mangal"/>
          <w:sz w:val="32"/>
          <w:szCs w:val="32"/>
          <w:vertAlign w:val="superscript"/>
        </w:rPr>
        <w:tab/>
        <w:t xml:space="preserve"> --------------------------------</w:t>
      </w:r>
    </w:p>
    <w:p w14:paraId="4CFED64E" w14:textId="77777777" w:rsidR="008A6C39" w:rsidRDefault="00152536">
      <w:pPr>
        <w:tabs>
          <w:tab w:val="left" w:pos="720"/>
        </w:tabs>
        <w:rPr>
          <w:rFonts w:ascii="Mangal" w:eastAsia="Mangal" w:hAnsi="Mangal" w:cs="Mangal"/>
          <w:sz w:val="32"/>
          <w:szCs w:val="32"/>
          <w:vertAlign w:val="superscript"/>
        </w:rPr>
      </w:pPr>
      <w:r>
        <w:rPr>
          <w:rFonts w:ascii="Mangal" w:eastAsia="Mangal" w:hAnsi="Mangal" w:cs="Mangal"/>
          <w:sz w:val="32"/>
          <w:szCs w:val="32"/>
          <w:vertAlign w:val="superscript"/>
        </w:rPr>
        <w:tab/>
        <w:t>-----------------------------</w:t>
      </w:r>
      <w:r>
        <w:rPr>
          <w:rFonts w:ascii="Mangal" w:eastAsia="Mangal" w:hAnsi="Mangal" w:cs="Mangal"/>
          <w:sz w:val="32"/>
          <w:szCs w:val="32"/>
          <w:vertAlign w:val="superscript"/>
        </w:rPr>
        <w:tab/>
      </w:r>
      <w:r>
        <w:rPr>
          <w:rFonts w:ascii="Mangal" w:eastAsia="Mangal" w:hAnsi="Mangal" w:cs="Mangal"/>
          <w:sz w:val="32"/>
          <w:szCs w:val="32"/>
          <w:vertAlign w:val="superscript"/>
        </w:rPr>
        <w:tab/>
      </w:r>
      <w:r>
        <w:rPr>
          <w:rFonts w:ascii="Mangal" w:eastAsia="Mangal" w:hAnsi="Mangal" w:cs="Mangal"/>
          <w:sz w:val="32"/>
          <w:szCs w:val="32"/>
          <w:vertAlign w:val="superscript"/>
        </w:rPr>
        <w:tab/>
        <w:t xml:space="preserve">      </w:t>
      </w:r>
      <w:r>
        <w:rPr>
          <w:rFonts w:ascii="Mangal" w:eastAsia="Mangal" w:hAnsi="Mangal" w:cs="Mangal"/>
          <w:sz w:val="32"/>
          <w:szCs w:val="32"/>
          <w:vertAlign w:val="superscript"/>
        </w:rPr>
        <w:tab/>
      </w:r>
      <w:r>
        <w:rPr>
          <w:rFonts w:ascii="Mangal" w:eastAsia="Mangal" w:hAnsi="Mangal" w:cs="Mangal"/>
          <w:sz w:val="32"/>
          <w:szCs w:val="32"/>
          <w:vertAlign w:val="superscript"/>
        </w:rPr>
        <w:tab/>
        <w:t xml:space="preserve"> --------------------------------</w:t>
      </w:r>
    </w:p>
    <w:p w14:paraId="677059B5" w14:textId="77777777" w:rsidR="008A6C39" w:rsidRPr="00F3070C" w:rsidRDefault="00152536">
      <w:pPr>
        <w:tabs>
          <w:tab w:val="left" w:pos="720"/>
        </w:tabs>
        <w:jc w:val="center"/>
        <w:rPr>
          <w:b/>
          <w:sz w:val="32"/>
          <w:szCs w:val="32"/>
          <w:u w:val="single"/>
          <w:vertAlign w:val="superscript"/>
        </w:rPr>
      </w:pPr>
      <w:r w:rsidRPr="00F3070C">
        <w:rPr>
          <w:rFonts w:ascii="Mangal" w:eastAsia="Mangal" w:hAnsi="Mangal" w:cs="Mangal"/>
          <w:b/>
          <w:bCs/>
          <w:sz w:val="32"/>
          <w:szCs w:val="32"/>
          <w:u w:val="single"/>
          <w:cs/>
        </w:rPr>
        <w:t xml:space="preserve">लिखना </w:t>
      </w:r>
      <w:r w:rsidRPr="00F3070C">
        <w:rPr>
          <w:rFonts w:ascii="Mangal" w:eastAsia="Mangal" w:hAnsi="Mangal" w:cs="Mangal"/>
          <w:b/>
          <w:sz w:val="32"/>
          <w:szCs w:val="32"/>
          <w:u w:val="single"/>
        </w:rPr>
        <w:t>- 5</w:t>
      </w:r>
    </w:p>
    <w:p w14:paraId="5C2E59C1" w14:textId="118CDBBB" w:rsidR="008A6C39" w:rsidRDefault="00152536">
      <w:pPr>
        <w:tabs>
          <w:tab w:val="left" w:pos="720"/>
        </w:tabs>
        <w:jc w:val="both"/>
        <w:rPr>
          <w:rFonts w:ascii="Mangal" w:eastAsia="Mangal" w:hAnsi="Mangal" w:cs="Mangal"/>
          <w:b/>
          <w:sz w:val="32"/>
          <w:szCs w:val="32"/>
        </w:rPr>
      </w:pP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प्रश्न </w:t>
      </w:r>
      <w:r>
        <w:rPr>
          <w:rFonts w:ascii="Mangal" w:eastAsia="Mangal" w:hAnsi="Mangal" w:cs="Mangal"/>
          <w:b/>
          <w:sz w:val="32"/>
          <w:szCs w:val="32"/>
        </w:rPr>
        <w:t>2- 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क</w:t>
      </w:r>
      <w:r>
        <w:rPr>
          <w:rFonts w:ascii="Mangal" w:eastAsia="Mangal" w:hAnsi="Mangal" w:cs="Mangal"/>
          <w:b/>
          <w:sz w:val="32"/>
          <w:szCs w:val="32"/>
        </w:rPr>
        <w:t xml:space="preserve">)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दिए गए शब्दों की सहायता से रिक्त स्थान भरो</w:t>
      </w:r>
      <w:r>
        <w:rPr>
          <w:rFonts w:ascii="Mangal" w:eastAsia="Mangal" w:hAnsi="Mangal" w:cs="Mangal"/>
          <w:b/>
          <w:sz w:val="32"/>
          <w:szCs w:val="32"/>
        </w:rPr>
        <w:t xml:space="preserve">-      </w:t>
      </w:r>
      <w:r w:rsidR="00BD01EC">
        <w:rPr>
          <w:rFonts w:ascii="Mangal" w:eastAsia="Mangal" w:hAnsi="Mangal" w:cs="Mangal"/>
          <w:b/>
          <w:sz w:val="32"/>
          <w:szCs w:val="32"/>
        </w:rPr>
        <w:t xml:space="preserve"> </w:t>
      </w:r>
      <w:r>
        <w:rPr>
          <w:rFonts w:ascii="Mangal" w:eastAsia="Mangal" w:hAnsi="Mangal" w:cs="Mangal"/>
          <w:b/>
          <w:sz w:val="32"/>
          <w:szCs w:val="32"/>
        </w:rPr>
        <w:t>(3)</w:t>
      </w:r>
    </w:p>
    <w:p w14:paraId="79363B9E" w14:textId="6A86ECA2" w:rsidR="008A6C39" w:rsidRDefault="00152536">
      <w:pPr>
        <w:numPr>
          <w:ilvl w:val="0"/>
          <w:numId w:val="1"/>
        </w:numPr>
        <w:tabs>
          <w:tab w:val="left" w:pos="720"/>
        </w:tabs>
        <w:jc w:val="both"/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  <w:cs/>
        </w:rPr>
        <w:t xml:space="preserve">मेघा और बरखा के बच्चे </w:t>
      </w:r>
      <w:r>
        <w:rPr>
          <w:rFonts w:ascii="Mangal" w:eastAsia="Mangal" w:hAnsi="Mangal" w:cs="Mangal"/>
          <w:sz w:val="32"/>
          <w:szCs w:val="32"/>
        </w:rPr>
        <w:t>________</w:t>
      </w:r>
      <w:r>
        <w:rPr>
          <w:rFonts w:ascii="Mangal" w:eastAsia="Mangal" w:hAnsi="Mangal" w:cs="Mangal"/>
          <w:sz w:val="32"/>
          <w:szCs w:val="32"/>
          <w:cs/>
        </w:rPr>
        <w:t xml:space="preserve">देखने जा </w:t>
      </w:r>
      <w:proofErr w:type="spellStart"/>
      <w:r w:rsidR="002F339E" w:rsidRPr="002F339E">
        <w:rPr>
          <w:sz w:val="32"/>
          <w:szCs w:val="32"/>
        </w:rPr>
        <w:t>रहे</w:t>
      </w:r>
      <w:proofErr w:type="spellEnd"/>
      <w:r w:rsidR="002F339E" w:rsidRPr="002F339E">
        <w:rPr>
          <w:sz w:val="32"/>
          <w:szCs w:val="32"/>
        </w:rPr>
        <w:t xml:space="preserve"> </w:t>
      </w:r>
      <w:r w:rsidRPr="002F339E">
        <w:rPr>
          <w:rFonts w:ascii="Mangal" w:eastAsia="Mangal" w:hAnsi="Mangal" w:cs="Mangal"/>
          <w:sz w:val="32"/>
          <w:szCs w:val="32"/>
          <w:cs/>
        </w:rPr>
        <w:t>थे</w:t>
      </w:r>
      <w:r w:rsidR="00BD01EC">
        <w:rPr>
          <w:rFonts w:ascii="Mangal" w:eastAsia="Mangal" w:hAnsi="Mangal" w:cs="Mangal"/>
          <w:sz w:val="32"/>
          <w:szCs w:val="32"/>
        </w:rPr>
        <w:t>|</w:t>
      </w:r>
      <w:r>
        <w:rPr>
          <w:rFonts w:ascii="Mangal" w:eastAsia="Mangal" w:hAnsi="Mangal" w:cs="Mangal"/>
          <w:sz w:val="32"/>
          <w:szCs w:val="32"/>
          <w:cs/>
        </w:rPr>
        <w:t xml:space="preserve"> </w:t>
      </w:r>
      <w:r>
        <w:rPr>
          <w:rFonts w:ascii="Mangal" w:eastAsia="Mangal" w:hAnsi="Mangal" w:cs="Mangal"/>
          <w:sz w:val="32"/>
          <w:szCs w:val="32"/>
        </w:rPr>
        <w:t>(</w:t>
      </w:r>
      <w:r>
        <w:rPr>
          <w:rFonts w:ascii="Mangal" w:eastAsia="Mangal" w:hAnsi="Mangal" w:cs="Mangal"/>
          <w:sz w:val="32"/>
          <w:szCs w:val="32"/>
          <w:cs/>
        </w:rPr>
        <w:t xml:space="preserve">मेला </w:t>
      </w:r>
      <w:r>
        <w:rPr>
          <w:rFonts w:ascii="Mangal" w:eastAsia="Mangal" w:hAnsi="Mangal" w:cs="Mangal"/>
          <w:sz w:val="32"/>
          <w:szCs w:val="32"/>
        </w:rPr>
        <w:t xml:space="preserve">, </w:t>
      </w:r>
      <w:r>
        <w:rPr>
          <w:rFonts w:ascii="Mangal" w:eastAsia="Mangal" w:hAnsi="Mangal" w:cs="Mangal"/>
          <w:sz w:val="32"/>
          <w:szCs w:val="32"/>
          <w:cs/>
        </w:rPr>
        <w:t>बाजार</w:t>
      </w:r>
      <w:r>
        <w:rPr>
          <w:rFonts w:ascii="Mangal" w:eastAsia="Mangal" w:hAnsi="Mangal" w:cs="Mangal"/>
          <w:sz w:val="32"/>
          <w:szCs w:val="32"/>
        </w:rPr>
        <w:t>)</w:t>
      </w:r>
    </w:p>
    <w:p w14:paraId="309A1BED" w14:textId="59669475" w:rsidR="008A6C39" w:rsidRDefault="00152536">
      <w:pPr>
        <w:numPr>
          <w:ilvl w:val="0"/>
          <w:numId w:val="1"/>
        </w:numPr>
        <w:tabs>
          <w:tab w:val="left" w:pos="720"/>
        </w:tabs>
        <w:jc w:val="both"/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 xml:space="preserve"> </w:t>
      </w:r>
      <w:r>
        <w:rPr>
          <w:rFonts w:ascii="Mangal" w:eastAsia="Mangal" w:hAnsi="Mangal" w:cs="Mangal"/>
          <w:sz w:val="32"/>
          <w:szCs w:val="32"/>
          <w:cs/>
        </w:rPr>
        <w:t xml:space="preserve">बरखा के बच्चे </w:t>
      </w:r>
      <w:r>
        <w:rPr>
          <w:rFonts w:ascii="Mangal" w:eastAsia="Mangal" w:hAnsi="Mangal" w:cs="Mangal"/>
          <w:sz w:val="32"/>
          <w:szCs w:val="32"/>
        </w:rPr>
        <w:t>_____</w:t>
      </w:r>
      <w:r>
        <w:rPr>
          <w:rFonts w:ascii="Mangal" w:eastAsia="Mangal" w:hAnsi="Mangal" w:cs="Mangal"/>
          <w:sz w:val="32"/>
          <w:szCs w:val="32"/>
          <w:cs/>
        </w:rPr>
        <w:t>जानते थे</w:t>
      </w:r>
      <w:r w:rsidR="00BD01EC">
        <w:rPr>
          <w:rFonts w:ascii="Mangal" w:eastAsia="Mangal" w:hAnsi="Mangal" w:cs="Mangal"/>
          <w:sz w:val="32"/>
          <w:szCs w:val="32"/>
        </w:rPr>
        <w:t xml:space="preserve"> |</w:t>
      </w:r>
      <w:r>
        <w:rPr>
          <w:rFonts w:ascii="Mangal" w:eastAsia="Mangal" w:hAnsi="Mangal" w:cs="Mangal"/>
          <w:sz w:val="32"/>
          <w:szCs w:val="32"/>
          <w:cs/>
        </w:rPr>
        <w:t xml:space="preserve"> </w:t>
      </w:r>
      <w:r w:rsidR="00BD01EC">
        <w:rPr>
          <w:rFonts w:ascii="Mangal" w:eastAsia="Mangal" w:hAnsi="Mangal" w:cs="Mangal"/>
          <w:sz w:val="32"/>
          <w:szCs w:val="32"/>
        </w:rPr>
        <w:t xml:space="preserve">   </w:t>
      </w:r>
      <w:r>
        <w:rPr>
          <w:rFonts w:ascii="Mangal" w:eastAsia="Mangal" w:hAnsi="Mangal" w:cs="Mangal"/>
          <w:sz w:val="32"/>
          <w:szCs w:val="32"/>
        </w:rPr>
        <w:t>(</w:t>
      </w:r>
      <w:r>
        <w:rPr>
          <w:rFonts w:ascii="Mangal" w:eastAsia="Mangal" w:hAnsi="Mangal" w:cs="Mangal"/>
          <w:sz w:val="32"/>
          <w:szCs w:val="32"/>
          <w:cs/>
        </w:rPr>
        <w:t>तैरना</w:t>
      </w:r>
      <w:r>
        <w:rPr>
          <w:rFonts w:ascii="Mangal" w:eastAsia="Mangal" w:hAnsi="Mangal" w:cs="Mangal"/>
          <w:sz w:val="32"/>
          <w:szCs w:val="32"/>
        </w:rPr>
        <w:t xml:space="preserve">, </w:t>
      </w:r>
      <w:r>
        <w:rPr>
          <w:rFonts w:ascii="Mangal" w:eastAsia="Mangal" w:hAnsi="Mangal" w:cs="Mangal"/>
          <w:sz w:val="32"/>
          <w:szCs w:val="32"/>
          <w:cs/>
        </w:rPr>
        <w:t>खेलना</w:t>
      </w:r>
      <w:r>
        <w:rPr>
          <w:rFonts w:ascii="Mangal" w:eastAsia="Mangal" w:hAnsi="Mangal" w:cs="Mangal"/>
          <w:sz w:val="32"/>
          <w:szCs w:val="32"/>
        </w:rPr>
        <w:t>)</w:t>
      </w:r>
    </w:p>
    <w:p w14:paraId="232E32EF" w14:textId="0EDBBDBF" w:rsidR="008A6C39" w:rsidRDefault="00152536">
      <w:pPr>
        <w:numPr>
          <w:ilvl w:val="0"/>
          <w:numId w:val="1"/>
        </w:numPr>
        <w:tabs>
          <w:tab w:val="left" w:pos="720"/>
        </w:tabs>
        <w:jc w:val="both"/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 xml:space="preserve"> </w:t>
      </w:r>
      <w:r>
        <w:rPr>
          <w:rFonts w:ascii="Mangal" w:eastAsia="Mangal" w:hAnsi="Mangal" w:cs="Mangal"/>
          <w:sz w:val="32"/>
          <w:szCs w:val="32"/>
          <w:cs/>
        </w:rPr>
        <w:t>हमने जाकर</w:t>
      </w:r>
      <w:r w:rsidR="00F3070C">
        <w:rPr>
          <w:rFonts w:ascii="Mangal" w:eastAsia="Mangal" w:hAnsi="Mangal" w:cs="Mangal"/>
          <w:sz w:val="32"/>
          <w:szCs w:val="32"/>
        </w:rPr>
        <w:t xml:space="preserve">            </w:t>
      </w:r>
      <w:r>
        <w:rPr>
          <w:rFonts w:ascii="Mangal" w:eastAsia="Mangal" w:hAnsi="Mangal" w:cs="Mangal"/>
          <w:sz w:val="32"/>
          <w:szCs w:val="32"/>
          <w:cs/>
        </w:rPr>
        <w:t>खिलौने लाए</w:t>
      </w:r>
      <w:r w:rsidR="00BD01EC">
        <w:rPr>
          <w:rFonts w:ascii="Mangal" w:eastAsia="Mangal" w:hAnsi="Mangal" w:cs="Mangal"/>
          <w:sz w:val="32"/>
          <w:szCs w:val="32"/>
        </w:rPr>
        <w:t xml:space="preserve"> |    </w:t>
      </w:r>
      <w:r>
        <w:rPr>
          <w:rFonts w:ascii="Mangal" w:eastAsia="Mangal" w:hAnsi="Mangal" w:cs="Mangal"/>
          <w:sz w:val="32"/>
          <w:szCs w:val="32"/>
        </w:rPr>
        <w:t>(</w:t>
      </w:r>
      <w:r>
        <w:rPr>
          <w:rFonts w:ascii="Mangal" w:eastAsia="Mangal" w:hAnsi="Mangal" w:cs="Mangal"/>
          <w:sz w:val="32"/>
          <w:szCs w:val="32"/>
          <w:cs/>
        </w:rPr>
        <w:t>चार</w:t>
      </w:r>
      <w:r>
        <w:rPr>
          <w:rFonts w:ascii="Mangal" w:eastAsia="Mangal" w:hAnsi="Mangal" w:cs="Mangal"/>
          <w:sz w:val="32"/>
          <w:szCs w:val="32"/>
        </w:rPr>
        <w:t xml:space="preserve">, </w:t>
      </w:r>
      <w:r>
        <w:rPr>
          <w:rFonts w:ascii="Mangal" w:eastAsia="Mangal" w:hAnsi="Mangal" w:cs="Mangal"/>
          <w:sz w:val="32"/>
          <w:szCs w:val="32"/>
          <w:cs/>
        </w:rPr>
        <w:t>तीन</w:t>
      </w:r>
      <w:r>
        <w:rPr>
          <w:rFonts w:ascii="Mangal" w:eastAsia="Mangal" w:hAnsi="Mangal" w:cs="Mangal"/>
          <w:sz w:val="32"/>
          <w:szCs w:val="32"/>
        </w:rPr>
        <w:t>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1CFBB" wp14:editId="519AE584">
                <wp:simplePos x="0" y="0"/>
                <wp:positionH relativeFrom="column">
                  <wp:posOffset>1438275</wp:posOffset>
                </wp:positionH>
                <wp:positionV relativeFrom="paragraph">
                  <wp:posOffset>201295</wp:posOffset>
                </wp:positionV>
                <wp:extent cx="1285875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13.25pt;margin-top:15.85pt;height:1pt;width:101.25pt;z-index:251659264;mso-width-relative:page;mso-height-relative:page;" filled="f" stroked="t" coordsize="21600,21600" o:gfxdata="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36k8vtgAAAAJAQAADwAAAAAAAAABACAAAAAiAAAAZHJzL2Rvd25yZXYueG1sUEsBAhQAFAAAAAgA&#10;h07iQMX7kbbsAQAAAAQAAA4AAAAAAAAAAQAgAAAAJwEAAGRycy9lMm9Eb2MueG1sUEsFBgAAAAAG&#10;AAYAWQEAAIUFAAAAAA==&#10;">
                <v:fill on="f" focussize="0,0"/>
                <v:stroke color="#000000 [3200]" joinstyle="round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14:paraId="3E64BA84" w14:textId="4968E9F8" w:rsidR="008A6C39" w:rsidRDefault="00152536" w:rsidP="00F3070C">
      <w:pPr>
        <w:tabs>
          <w:tab w:val="left" w:pos="720"/>
        </w:tabs>
        <w:ind w:left="720" w:right="-330"/>
        <w:jc w:val="both"/>
        <w:rPr>
          <w:rFonts w:ascii="Mangal" w:eastAsia="Mangal" w:hAnsi="Mangal" w:cs="Mangal"/>
          <w:b/>
          <w:sz w:val="32"/>
          <w:szCs w:val="32"/>
        </w:rPr>
      </w:pPr>
      <w:r>
        <w:rPr>
          <w:rFonts w:ascii="Mangal" w:eastAsia="Mangal" w:hAnsi="Mangal" w:cs="Mangal"/>
          <w:b/>
          <w:sz w:val="32"/>
          <w:szCs w:val="32"/>
        </w:rPr>
        <w:lastRenderedPageBreak/>
        <w:t>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ख</w:t>
      </w:r>
      <w:r>
        <w:rPr>
          <w:rFonts w:ascii="Mangal" w:eastAsia="Mangal" w:hAnsi="Mangal" w:cs="Mangal"/>
          <w:b/>
          <w:sz w:val="32"/>
          <w:szCs w:val="32"/>
        </w:rPr>
        <w:t xml:space="preserve">)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वाक्य पहचान कर सही </w:t>
      </w:r>
      <w:r>
        <w:rPr>
          <w:rFonts w:ascii="Mangal" w:eastAsia="Mangal" w:hAnsi="Mangal" w:cs="Mangal"/>
          <w:b/>
          <w:sz w:val="32"/>
          <w:szCs w:val="32"/>
        </w:rPr>
        <w:t>/</w:t>
      </w:r>
      <w:r w:rsidR="00F3070C">
        <w:rPr>
          <w:rFonts w:ascii="Mangal" w:eastAsia="Mangal" w:hAnsi="Mangal" w:cs="Mangal"/>
          <w:b/>
          <w:sz w:val="32"/>
          <w:szCs w:val="32"/>
        </w:rPr>
        <w:t xml:space="preserve">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गलत पर</w:t>
      </w:r>
      <w:r w:rsidR="00F3070C">
        <w:rPr>
          <w:rFonts w:ascii="Mangal" w:eastAsia="Mangal" w:hAnsi="Mangal" w:cs="Mangal"/>
          <w:b/>
          <w:bCs/>
          <w:sz w:val="32"/>
          <w:szCs w:val="32"/>
        </w:rPr>
        <w:t xml:space="preserve"> </w:t>
      </w:r>
      <w:r>
        <w:rPr>
          <w:rFonts w:ascii="Mangal" w:eastAsia="Mangal" w:hAnsi="Mangal" w:cs="Mangal"/>
          <w:b/>
          <w:sz w:val="32"/>
          <w:szCs w:val="32"/>
        </w:rPr>
        <w:t>(</w:t>
      </w:r>
      <w:r w:rsidR="00F3070C" w:rsidRPr="00F3070C">
        <w:rPr>
          <w:rFonts w:ascii="Times New Roman" w:eastAsia="Mangal" w:hAnsi="Times New Roman" w:cs="Times New Roman"/>
          <w:bCs/>
          <w:sz w:val="44"/>
          <w:szCs w:val="44"/>
        </w:rPr>
        <w:t>√</w:t>
      </w:r>
      <w:r>
        <w:rPr>
          <w:rFonts w:ascii="Mangal" w:eastAsia="Mangal" w:hAnsi="Mangal" w:cs="Mangal"/>
          <w:b/>
          <w:sz w:val="32"/>
          <w:szCs w:val="32"/>
        </w:rPr>
        <w:t>)</w:t>
      </w:r>
      <w:r w:rsidR="00F3070C">
        <w:rPr>
          <w:rFonts w:ascii="Mangal" w:eastAsia="Mangal" w:hAnsi="Mangal" w:cs="Mangal"/>
          <w:b/>
          <w:sz w:val="32"/>
          <w:szCs w:val="32"/>
        </w:rPr>
        <w:t xml:space="preserve">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निशान</w:t>
      </w:r>
      <w:r w:rsidR="00F3070C">
        <w:rPr>
          <w:rFonts w:ascii="Mangal" w:eastAsia="Mangal" w:hAnsi="Mangal" w:cs="Mangal"/>
          <w:b/>
          <w:bCs/>
          <w:sz w:val="32"/>
          <w:szCs w:val="32"/>
        </w:rPr>
        <w:t xml:space="preserve">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लगाओ </w:t>
      </w:r>
      <w:r>
        <w:rPr>
          <w:rFonts w:ascii="Mangal" w:eastAsia="Mangal" w:hAnsi="Mangal" w:cs="Mangal"/>
          <w:b/>
          <w:sz w:val="32"/>
          <w:szCs w:val="32"/>
        </w:rPr>
        <w:t xml:space="preserve">-  </w:t>
      </w:r>
      <w:r w:rsidR="00BD01EC">
        <w:rPr>
          <w:rFonts w:ascii="Mangal" w:eastAsia="Mangal" w:hAnsi="Mangal" w:cs="Mangal"/>
          <w:b/>
          <w:sz w:val="32"/>
          <w:szCs w:val="32"/>
        </w:rPr>
        <w:t>(2)</w:t>
      </w:r>
      <w:r>
        <w:rPr>
          <w:rFonts w:ascii="Mangal" w:eastAsia="Mangal" w:hAnsi="Mangal" w:cs="Mangal"/>
          <w:b/>
          <w:sz w:val="32"/>
          <w:szCs w:val="32"/>
        </w:rPr>
        <w:t xml:space="preserve">                 </w:t>
      </w:r>
    </w:p>
    <w:p w14:paraId="39541C91" w14:textId="39E14941" w:rsidR="008A6C39" w:rsidRDefault="00152536">
      <w:pPr>
        <w:numPr>
          <w:ilvl w:val="0"/>
          <w:numId w:val="2"/>
        </w:numPr>
        <w:tabs>
          <w:tab w:val="left" w:pos="720"/>
        </w:tabs>
        <w:spacing w:after="0"/>
        <w:jc w:val="both"/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  <w:cs/>
        </w:rPr>
        <w:t>होली रंगों का त्यौहार हैं</w:t>
      </w:r>
      <w:r>
        <w:rPr>
          <w:rFonts w:ascii="Mangal" w:eastAsia="Mangal" w:hAnsi="Mangal" w:cs="Mangal"/>
          <w:sz w:val="32"/>
          <w:szCs w:val="32"/>
        </w:rPr>
        <w:t xml:space="preserve">| </w:t>
      </w:r>
      <w:r w:rsidR="00ED78F6">
        <w:rPr>
          <w:rFonts w:ascii="Mangal" w:eastAsia="Mangal" w:hAnsi="Mangal" w:cs="Mangal"/>
          <w:sz w:val="32"/>
          <w:szCs w:val="32"/>
        </w:rPr>
        <w:t xml:space="preserve">    </w:t>
      </w:r>
      <w:r>
        <w:rPr>
          <w:rFonts w:ascii="Mangal" w:eastAsia="Mangal" w:hAnsi="Mangal" w:cs="Mangal"/>
          <w:sz w:val="32"/>
          <w:szCs w:val="32"/>
        </w:rPr>
        <w:t>(</w:t>
      </w:r>
      <w:r>
        <w:rPr>
          <w:rFonts w:ascii="Mangal" w:eastAsia="Mangal" w:hAnsi="Mangal" w:cs="Mangal"/>
          <w:sz w:val="32"/>
          <w:szCs w:val="32"/>
          <w:cs/>
        </w:rPr>
        <w:t xml:space="preserve">सही </w:t>
      </w:r>
      <w:r>
        <w:rPr>
          <w:rFonts w:ascii="Mangal" w:eastAsia="Mangal" w:hAnsi="Mangal" w:cs="Mangal"/>
          <w:sz w:val="32"/>
          <w:szCs w:val="32"/>
        </w:rPr>
        <w:t xml:space="preserve">/ </w:t>
      </w:r>
      <w:r>
        <w:rPr>
          <w:rFonts w:ascii="Mangal" w:eastAsia="Mangal" w:hAnsi="Mangal" w:cs="Mangal"/>
          <w:sz w:val="32"/>
          <w:szCs w:val="32"/>
          <w:cs/>
        </w:rPr>
        <w:t>गलत</w:t>
      </w:r>
      <w:r>
        <w:rPr>
          <w:rFonts w:ascii="Mangal" w:eastAsia="Mangal" w:hAnsi="Mangal" w:cs="Mangal"/>
          <w:sz w:val="32"/>
          <w:szCs w:val="32"/>
        </w:rPr>
        <w:t>)</w:t>
      </w:r>
      <w:r>
        <w:rPr>
          <w:rFonts w:ascii="Mangal" w:eastAsia="Mangal" w:hAnsi="Mangal" w:cs="Mangal"/>
          <w:sz w:val="32"/>
          <w:szCs w:val="32"/>
        </w:rPr>
        <w:tab/>
      </w:r>
    </w:p>
    <w:p w14:paraId="6AD8AC82" w14:textId="12C4084D" w:rsidR="008A6C39" w:rsidRDefault="00152536">
      <w:pPr>
        <w:numPr>
          <w:ilvl w:val="0"/>
          <w:numId w:val="2"/>
        </w:numPr>
        <w:tabs>
          <w:tab w:val="left" w:pos="720"/>
        </w:tabs>
        <w:jc w:val="both"/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  <w:cs/>
        </w:rPr>
        <w:t>रास्ते में नदी आगई</w:t>
      </w:r>
      <w:r>
        <w:rPr>
          <w:rFonts w:ascii="Mangal" w:eastAsia="Mangal" w:hAnsi="Mangal" w:cs="Mangal"/>
          <w:sz w:val="32"/>
          <w:szCs w:val="32"/>
        </w:rPr>
        <w:t xml:space="preserve">| </w:t>
      </w:r>
      <w:r w:rsidR="00ED78F6">
        <w:rPr>
          <w:rFonts w:ascii="Mangal" w:eastAsia="Mangal" w:hAnsi="Mangal" w:cs="Mangal"/>
          <w:sz w:val="32"/>
          <w:szCs w:val="32"/>
        </w:rPr>
        <w:t xml:space="preserve">       </w:t>
      </w:r>
      <w:r>
        <w:rPr>
          <w:rFonts w:ascii="Mangal" w:eastAsia="Mangal" w:hAnsi="Mangal" w:cs="Mangal"/>
          <w:sz w:val="32"/>
          <w:szCs w:val="32"/>
        </w:rPr>
        <w:t>(</w:t>
      </w:r>
      <w:r>
        <w:rPr>
          <w:rFonts w:ascii="Mangal" w:eastAsia="Mangal" w:hAnsi="Mangal" w:cs="Mangal"/>
          <w:sz w:val="32"/>
          <w:szCs w:val="32"/>
          <w:cs/>
        </w:rPr>
        <w:t xml:space="preserve">सही </w:t>
      </w:r>
      <w:r>
        <w:rPr>
          <w:rFonts w:ascii="Mangal" w:eastAsia="Mangal" w:hAnsi="Mangal" w:cs="Mangal"/>
          <w:sz w:val="32"/>
          <w:szCs w:val="32"/>
        </w:rPr>
        <w:t xml:space="preserve">/ </w:t>
      </w:r>
      <w:r>
        <w:rPr>
          <w:rFonts w:ascii="Mangal" w:eastAsia="Mangal" w:hAnsi="Mangal" w:cs="Mangal"/>
          <w:sz w:val="32"/>
          <w:szCs w:val="32"/>
          <w:cs/>
        </w:rPr>
        <w:t>गलत</w:t>
      </w:r>
      <w:r>
        <w:rPr>
          <w:rFonts w:ascii="Mangal" w:eastAsia="Mangal" w:hAnsi="Mangal" w:cs="Mangal"/>
          <w:sz w:val="32"/>
          <w:szCs w:val="32"/>
        </w:rPr>
        <w:t>)</w:t>
      </w:r>
    </w:p>
    <w:p w14:paraId="6C72BBF4" w14:textId="77777777" w:rsidR="00F3070C" w:rsidRDefault="00F3070C" w:rsidP="00F3070C">
      <w:pPr>
        <w:tabs>
          <w:tab w:val="left" w:pos="720"/>
        </w:tabs>
        <w:ind w:left="1080"/>
        <w:jc w:val="both"/>
        <w:rPr>
          <w:rFonts w:ascii="Mangal" w:eastAsia="Mangal" w:hAnsi="Mangal" w:cs="Mangal"/>
          <w:sz w:val="32"/>
          <w:szCs w:val="32"/>
        </w:rPr>
      </w:pPr>
    </w:p>
    <w:p w14:paraId="32CCE005" w14:textId="77777777" w:rsidR="00F3070C" w:rsidRDefault="00F3070C" w:rsidP="00F3070C">
      <w:pPr>
        <w:tabs>
          <w:tab w:val="left" w:pos="720"/>
        </w:tabs>
        <w:ind w:left="1080"/>
        <w:jc w:val="both"/>
        <w:rPr>
          <w:rFonts w:ascii="Mangal" w:eastAsia="Mangal" w:hAnsi="Mangal" w:cs="Mangal"/>
          <w:sz w:val="32"/>
          <w:szCs w:val="32"/>
        </w:rPr>
      </w:pPr>
    </w:p>
    <w:p w14:paraId="155EDC28" w14:textId="54A3843F" w:rsidR="008A6C39" w:rsidRPr="00F3070C" w:rsidRDefault="00152536">
      <w:pPr>
        <w:tabs>
          <w:tab w:val="left" w:pos="720"/>
        </w:tabs>
        <w:ind w:left="720"/>
        <w:jc w:val="center"/>
        <w:rPr>
          <w:sz w:val="32"/>
          <w:szCs w:val="32"/>
          <w:u w:val="single"/>
        </w:rPr>
      </w:pPr>
      <w:r w:rsidRPr="00F3070C">
        <w:rPr>
          <w:rFonts w:ascii="Mangal" w:eastAsia="Mangal" w:hAnsi="Mangal" w:cs="Mangal"/>
          <w:b/>
          <w:bCs/>
          <w:sz w:val="32"/>
          <w:szCs w:val="32"/>
          <w:u w:val="single"/>
          <w:cs/>
        </w:rPr>
        <w:t xml:space="preserve">वर्तनी </w:t>
      </w:r>
      <w:r w:rsidRPr="00F3070C">
        <w:rPr>
          <w:rFonts w:ascii="Mangal" w:eastAsia="Mangal" w:hAnsi="Mangal" w:cs="Mangal"/>
          <w:b/>
          <w:sz w:val="32"/>
          <w:szCs w:val="32"/>
          <w:u w:val="single"/>
        </w:rPr>
        <w:t>– 10</w:t>
      </w:r>
    </w:p>
    <w:p w14:paraId="7330B7C8" w14:textId="0DE09CF0" w:rsidR="008A6C39" w:rsidRDefault="00152536">
      <w:pPr>
        <w:tabs>
          <w:tab w:val="left" w:pos="720"/>
        </w:tabs>
        <w:rPr>
          <w:rFonts w:ascii="Mangal" w:eastAsia="Mangal" w:hAnsi="Mangal" w:cs="Mangal"/>
          <w:b/>
          <w:sz w:val="32"/>
          <w:szCs w:val="32"/>
        </w:rPr>
      </w:pP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प्रश्न </w:t>
      </w:r>
      <w:r>
        <w:rPr>
          <w:rFonts w:ascii="Mangal" w:eastAsia="Mangal" w:hAnsi="Mangal" w:cs="Mangal"/>
          <w:b/>
          <w:sz w:val="32"/>
          <w:szCs w:val="32"/>
        </w:rPr>
        <w:t>3 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क</w:t>
      </w:r>
      <w:r>
        <w:rPr>
          <w:rFonts w:ascii="Mangal" w:eastAsia="Mangal" w:hAnsi="Mangal" w:cs="Mangal"/>
          <w:b/>
          <w:sz w:val="32"/>
          <w:szCs w:val="32"/>
        </w:rPr>
        <w:t xml:space="preserve">)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एक वचन बदलकर बहु वचन में लिखिए</w:t>
      </w:r>
      <w:r>
        <w:rPr>
          <w:rFonts w:ascii="Mangal" w:eastAsia="Mangal" w:hAnsi="Mangal" w:cs="Mangal"/>
          <w:b/>
          <w:sz w:val="32"/>
          <w:szCs w:val="32"/>
        </w:rPr>
        <w:t>-</w:t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</w:t>
      </w:r>
      <w:r w:rsidR="00BD01EC">
        <w:rPr>
          <w:b/>
          <w:sz w:val="32"/>
          <w:szCs w:val="32"/>
        </w:rPr>
        <w:t xml:space="preserve">        </w:t>
      </w:r>
      <w:r>
        <w:rPr>
          <w:b/>
          <w:sz w:val="32"/>
          <w:szCs w:val="32"/>
        </w:rPr>
        <w:t>(</w:t>
      </w:r>
      <w:r>
        <w:rPr>
          <w:rFonts w:ascii="Mangal" w:eastAsia="Mangal" w:hAnsi="Mangal" w:cs="Mangal"/>
          <w:b/>
          <w:sz w:val="32"/>
          <w:szCs w:val="32"/>
        </w:rPr>
        <w:t>2)</w:t>
      </w:r>
    </w:p>
    <w:p w14:paraId="2F0757E9" w14:textId="11D91772" w:rsidR="008A6C39" w:rsidRDefault="00152536">
      <w:pPr>
        <w:numPr>
          <w:ilvl w:val="0"/>
          <w:numId w:val="3"/>
        </w:numPr>
        <w:tabs>
          <w:tab w:val="left" w:pos="720"/>
        </w:tabs>
        <w:spacing w:after="0"/>
        <w:rPr>
          <w:sz w:val="32"/>
          <w:szCs w:val="32"/>
        </w:rPr>
      </w:pPr>
      <w:r>
        <w:rPr>
          <w:sz w:val="32"/>
          <w:szCs w:val="32"/>
          <w:cs/>
        </w:rPr>
        <w:t>तारा</w:t>
      </w:r>
      <w:r>
        <w:rPr>
          <w:sz w:val="32"/>
          <w:szCs w:val="32"/>
        </w:rPr>
        <w:t xml:space="preserve">-  </w:t>
      </w:r>
      <w:r w:rsidR="00BD01EC">
        <w:rPr>
          <w:sz w:val="32"/>
          <w:szCs w:val="32"/>
        </w:rPr>
        <w:t>_______</w:t>
      </w:r>
      <w:r>
        <w:rPr>
          <w:sz w:val="32"/>
          <w:szCs w:val="32"/>
        </w:rPr>
        <w:t xml:space="preserve">        2) </w:t>
      </w:r>
      <w:r>
        <w:rPr>
          <w:sz w:val="32"/>
          <w:szCs w:val="32"/>
          <w:cs/>
        </w:rPr>
        <w:t>नदी</w:t>
      </w:r>
      <w:r>
        <w:rPr>
          <w:sz w:val="32"/>
          <w:szCs w:val="32"/>
        </w:rPr>
        <w:t>-</w:t>
      </w:r>
      <w:r w:rsidR="00BD01EC">
        <w:rPr>
          <w:sz w:val="32"/>
          <w:szCs w:val="32"/>
        </w:rPr>
        <w:t>_______</w:t>
      </w:r>
    </w:p>
    <w:p w14:paraId="47C460FB" w14:textId="4A15113A" w:rsidR="008A6C39" w:rsidRDefault="00152536">
      <w:pPr>
        <w:tabs>
          <w:tab w:val="left" w:pos="720"/>
        </w:tabs>
        <w:rPr>
          <w:b/>
          <w:sz w:val="32"/>
          <w:szCs w:val="32"/>
        </w:rPr>
      </w:pPr>
      <w:r>
        <w:rPr>
          <w:rFonts w:ascii="Mangal" w:eastAsia="Mangal" w:hAnsi="Mangal" w:cs="Mangal"/>
          <w:b/>
          <w:sz w:val="32"/>
          <w:szCs w:val="32"/>
        </w:rPr>
        <w:t>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ख</w:t>
      </w:r>
      <w:r>
        <w:rPr>
          <w:rFonts w:ascii="Mangal" w:eastAsia="Mangal" w:hAnsi="Mangal" w:cs="Mangal"/>
          <w:b/>
          <w:sz w:val="32"/>
          <w:szCs w:val="32"/>
        </w:rPr>
        <w:t xml:space="preserve">)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अलग ध्वनि से शुरू होने वाले शब्द पर गोला लगाओ</w:t>
      </w:r>
      <w:r>
        <w:rPr>
          <w:rFonts w:ascii="Mangal" w:eastAsia="Mangal" w:hAnsi="Mangal" w:cs="Mangal"/>
          <w:b/>
          <w:sz w:val="32"/>
          <w:szCs w:val="32"/>
        </w:rPr>
        <w:t>-</w:t>
      </w:r>
      <w:r>
        <w:rPr>
          <w:b/>
          <w:sz w:val="32"/>
          <w:szCs w:val="32"/>
        </w:rPr>
        <w:t xml:space="preserve">    </w:t>
      </w:r>
      <w:r w:rsidR="00BD01EC">
        <w:rPr>
          <w:b/>
          <w:sz w:val="32"/>
          <w:szCs w:val="32"/>
        </w:rPr>
        <w:t xml:space="preserve">       </w:t>
      </w:r>
      <w:r>
        <w:rPr>
          <w:b/>
          <w:sz w:val="32"/>
          <w:szCs w:val="32"/>
        </w:rPr>
        <w:t xml:space="preserve"> </w:t>
      </w:r>
      <w:r w:rsidR="00BD01E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(</w:t>
      </w:r>
      <w:r>
        <w:rPr>
          <w:rFonts w:ascii="Mangal" w:eastAsia="Mangal" w:hAnsi="Mangal" w:cs="Mangal"/>
          <w:b/>
          <w:sz w:val="32"/>
          <w:szCs w:val="32"/>
        </w:rPr>
        <w:t>2)</w:t>
      </w:r>
      <w:r>
        <w:rPr>
          <w:b/>
          <w:sz w:val="32"/>
          <w:szCs w:val="32"/>
        </w:rPr>
        <w:t xml:space="preserve">                                                                                               </w:t>
      </w:r>
    </w:p>
    <w:p w14:paraId="53C96722" w14:textId="77777777" w:rsidR="008A6C39" w:rsidRDefault="00152536">
      <w:pPr>
        <w:tabs>
          <w:tab w:val="left" w:pos="720"/>
        </w:tabs>
        <w:rPr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  <w:cs/>
        </w:rPr>
        <w:t xml:space="preserve">तीखा          तेज       तोता        मीठा </w:t>
      </w:r>
    </w:p>
    <w:p w14:paraId="7086570B" w14:textId="77777777" w:rsidR="008A6C39" w:rsidRDefault="00152536">
      <w:pPr>
        <w:tabs>
          <w:tab w:val="left" w:pos="720"/>
        </w:tabs>
        <w:rPr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  <w:cs/>
        </w:rPr>
        <w:t xml:space="preserve">छाता         छह         बाघ       </w:t>
      </w: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  <w:cs/>
        </w:rPr>
        <w:t>छूना</w:t>
      </w:r>
    </w:p>
    <w:p w14:paraId="6CC63D13" w14:textId="6276EBCC" w:rsidR="008A6C39" w:rsidRDefault="00152536">
      <w:pPr>
        <w:tabs>
          <w:tab w:val="left" w:pos="720"/>
        </w:tabs>
        <w:rPr>
          <w:b/>
          <w:sz w:val="32"/>
          <w:szCs w:val="32"/>
        </w:rPr>
      </w:pPr>
      <w:r>
        <w:rPr>
          <w:rFonts w:ascii="Mangal" w:eastAsia="Mangal" w:hAnsi="Mangal" w:cs="Mangal"/>
          <w:b/>
          <w:sz w:val="32"/>
          <w:szCs w:val="32"/>
        </w:rPr>
        <w:t>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ग</w:t>
      </w:r>
      <w:r>
        <w:rPr>
          <w:rFonts w:ascii="Mangal" w:eastAsia="Mangal" w:hAnsi="Mangal" w:cs="Mangal"/>
          <w:b/>
          <w:sz w:val="32"/>
          <w:szCs w:val="32"/>
        </w:rPr>
        <w:t xml:space="preserve">)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सही वर्ण चुनकर शब्द पूरे करो</w:t>
      </w:r>
      <w:r>
        <w:rPr>
          <w:rFonts w:ascii="Mangal" w:eastAsia="Mangal" w:hAnsi="Mangal" w:cs="Mangal"/>
          <w:b/>
          <w:sz w:val="32"/>
          <w:szCs w:val="32"/>
        </w:rPr>
        <w:t xml:space="preserve">- </w:t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  <w:t xml:space="preserve">    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BD01EC">
        <w:rPr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>(</w:t>
      </w:r>
      <w:r>
        <w:rPr>
          <w:rFonts w:ascii="Mangal" w:eastAsia="Mangal" w:hAnsi="Mangal" w:cs="Mangal"/>
          <w:b/>
          <w:sz w:val="32"/>
          <w:szCs w:val="32"/>
        </w:rPr>
        <w:t>4)</w:t>
      </w:r>
    </w:p>
    <w:p w14:paraId="0C21FA51" w14:textId="77777777" w:rsidR="008A6C39" w:rsidRDefault="00152536">
      <w:pPr>
        <w:tabs>
          <w:tab w:val="left" w:pos="720"/>
        </w:tabs>
        <w:rPr>
          <w:rFonts w:ascii="Mangal" w:eastAsia="Mangal" w:hAnsi="Mangal" w:cs="Mangal"/>
          <w:b/>
          <w:sz w:val="32"/>
          <w:szCs w:val="32"/>
        </w:rPr>
      </w:pPr>
      <w:r>
        <w:rPr>
          <w:rFonts w:ascii="Mangal" w:eastAsia="Mangal" w:hAnsi="Mangal" w:cs="Mangal"/>
          <w:b/>
          <w:sz w:val="32"/>
          <w:szCs w:val="32"/>
        </w:rPr>
        <w:tab/>
        <w:t>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ली</w:t>
      </w:r>
      <w:r>
        <w:rPr>
          <w:rFonts w:ascii="Mangal" w:eastAsia="Mangal" w:hAnsi="Mangal" w:cs="Mangal"/>
          <w:b/>
          <w:sz w:val="32"/>
          <w:szCs w:val="32"/>
        </w:rPr>
        <w:t xml:space="preserve">,  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गो</w:t>
      </w:r>
      <w:r>
        <w:rPr>
          <w:rFonts w:ascii="Mangal" w:eastAsia="Mangal" w:hAnsi="Mangal" w:cs="Mangal"/>
          <w:b/>
          <w:sz w:val="32"/>
          <w:szCs w:val="32"/>
        </w:rPr>
        <w:t xml:space="preserve">,  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ढो</w:t>
      </w:r>
      <w:r>
        <w:rPr>
          <w:rFonts w:ascii="Mangal" w:eastAsia="Mangal" w:hAnsi="Mangal" w:cs="Mangal"/>
          <w:b/>
          <w:sz w:val="32"/>
          <w:szCs w:val="32"/>
        </w:rPr>
        <w:t xml:space="preserve">,  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औ</w:t>
      </w:r>
      <w:r>
        <w:rPr>
          <w:rFonts w:ascii="Mangal" w:eastAsia="Mangal" w:hAnsi="Mangal" w:cs="Mangal"/>
          <w:b/>
          <w:sz w:val="32"/>
          <w:szCs w:val="32"/>
        </w:rPr>
        <w:t>)</w:t>
      </w:r>
    </w:p>
    <w:p w14:paraId="0E8CA502" w14:textId="56F5C745" w:rsidR="008A6C39" w:rsidRDefault="00152536">
      <w:pPr>
        <w:numPr>
          <w:ilvl w:val="0"/>
          <w:numId w:val="4"/>
        </w:numPr>
        <w:tabs>
          <w:tab w:val="left" w:pos="720"/>
        </w:tabs>
        <w:spacing w:after="0"/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  <w:cs/>
        </w:rPr>
        <w:t>हो</w:t>
      </w:r>
      <w:r>
        <w:rPr>
          <w:rFonts w:ascii="Mangal" w:eastAsia="Mangal" w:hAnsi="Mangal" w:cs="Mangal"/>
          <w:sz w:val="32"/>
          <w:szCs w:val="32"/>
        </w:rPr>
        <w:t xml:space="preserve">____        </w:t>
      </w:r>
      <w:r w:rsidR="00BD01EC">
        <w:rPr>
          <w:rFonts w:ascii="Mangal" w:eastAsia="Mangal" w:hAnsi="Mangal" w:cs="Mangal"/>
          <w:sz w:val="32"/>
          <w:szCs w:val="32"/>
        </w:rPr>
        <w:t xml:space="preserve">  </w:t>
      </w:r>
      <w:r>
        <w:rPr>
          <w:rFonts w:ascii="Mangal" w:eastAsia="Mangal" w:hAnsi="Mangal" w:cs="Mangal"/>
          <w:sz w:val="32"/>
          <w:szCs w:val="32"/>
        </w:rPr>
        <w:t xml:space="preserve">2) ____ </w:t>
      </w:r>
      <w:r>
        <w:rPr>
          <w:rFonts w:ascii="Mangal" w:eastAsia="Mangal" w:hAnsi="Mangal" w:cs="Mangal"/>
          <w:sz w:val="32"/>
          <w:szCs w:val="32"/>
          <w:cs/>
        </w:rPr>
        <w:t>भी</w:t>
      </w:r>
    </w:p>
    <w:p w14:paraId="44A2FE51" w14:textId="0B5FE738" w:rsidR="008A6C39" w:rsidRDefault="00152536">
      <w:pPr>
        <w:tabs>
          <w:tab w:val="left" w:pos="720"/>
        </w:tabs>
        <w:spacing w:after="0"/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t xml:space="preserve">  3) ___  </w:t>
      </w:r>
      <w:r>
        <w:rPr>
          <w:rFonts w:ascii="Mangal" w:eastAsia="Mangal" w:hAnsi="Mangal" w:cs="Mangal"/>
          <w:sz w:val="32"/>
          <w:szCs w:val="32"/>
          <w:cs/>
        </w:rPr>
        <w:t xml:space="preserve">लक     </w:t>
      </w:r>
      <w:r w:rsidR="00ED78F6">
        <w:rPr>
          <w:rFonts w:ascii="Mangal" w:eastAsia="Mangal" w:hAnsi="Mangal" w:cs="Mangal"/>
          <w:sz w:val="32"/>
          <w:szCs w:val="32"/>
        </w:rPr>
        <w:t xml:space="preserve">  </w:t>
      </w:r>
      <w:r>
        <w:rPr>
          <w:rFonts w:ascii="Mangal" w:eastAsia="Mangal" w:hAnsi="Mangal" w:cs="Mangal"/>
          <w:sz w:val="32"/>
          <w:szCs w:val="32"/>
        </w:rPr>
        <w:t xml:space="preserve">4) ____ </w:t>
      </w:r>
      <w:r>
        <w:rPr>
          <w:rFonts w:ascii="Mangal" w:eastAsia="Mangal" w:hAnsi="Mangal" w:cs="Mangal"/>
          <w:sz w:val="32"/>
          <w:szCs w:val="32"/>
          <w:cs/>
        </w:rPr>
        <w:t>षधी</w:t>
      </w:r>
    </w:p>
    <w:p w14:paraId="3C0332EE" w14:textId="77777777" w:rsidR="008A6C39" w:rsidRDefault="008A6C39">
      <w:pPr>
        <w:tabs>
          <w:tab w:val="left" w:pos="720"/>
        </w:tabs>
        <w:rPr>
          <w:rFonts w:ascii="Mangal" w:eastAsia="Mangal" w:hAnsi="Mangal" w:cs="Mangal"/>
          <w:sz w:val="32"/>
          <w:szCs w:val="32"/>
        </w:rPr>
      </w:pPr>
    </w:p>
    <w:p w14:paraId="61C5B591" w14:textId="152DB694" w:rsidR="008A6C39" w:rsidRDefault="00152536">
      <w:pPr>
        <w:tabs>
          <w:tab w:val="left" w:pos="720"/>
        </w:tabs>
        <w:rPr>
          <w:rFonts w:ascii="Mangal" w:eastAsia="Mangal" w:hAnsi="Mangal" w:cs="Mangal"/>
          <w:b/>
          <w:sz w:val="32"/>
          <w:szCs w:val="32"/>
        </w:rPr>
      </w:pPr>
      <w:r>
        <w:rPr>
          <w:rFonts w:ascii="Mangal" w:eastAsia="Mangal" w:hAnsi="Mangal" w:cs="Mangal"/>
          <w:b/>
          <w:sz w:val="32"/>
          <w:szCs w:val="32"/>
        </w:rPr>
        <w:t>(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घ</w:t>
      </w:r>
      <w:r>
        <w:rPr>
          <w:rFonts w:ascii="Mangal" w:eastAsia="Mangal" w:hAnsi="Mangal" w:cs="Mangal"/>
          <w:b/>
          <w:sz w:val="32"/>
          <w:szCs w:val="32"/>
        </w:rPr>
        <w:t xml:space="preserve">)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समान तुक वाले शब्द लिखो </w:t>
      </w:r>
      <w:r>
        <w:rPr>
          <w:rFonts w:ascii="Mangal" w:eastAsia="Mangal" w:hAnsi="Mangal" w:cs="Mangal"/>
          <w:b/>
          <w:sz w:val="32"/>
          <w:szCs w:val="32"/>
        </w:rPr>
        <w:t xml:space="preserve">- </w:t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 w:rsidR="00BD01EC">
        <w:rPr>
          <w:rFonts w:ascii="Mangal" w:eastAsia="Mangal" w:hAnsi="Mangal" w:cs="Mangal"/>
          <w:b/>
          <w:sz w:val="32"/>
          <w:szCs w:val="32"/>
        </w:rPr>
        <w:t xml:space="preserve">    </w:t>
      </w:r>
      <w:r>
        <w:rPr>
          <w:rFonts w:ascii="Mangal" w:eastAsia="Mangal" w:hAnsi="Mangal" w:cs="Mangal"/>
          <w:b/>
          <w:sz w:val="32"/>
          <w:szCs w:val="32"/>
        </w:rPr>
        <w:t>(2)</w:t>
      </w:r>
    </w:p>
    <w:p w14:paraId="78D36519" w14:textId="3577EA3B" w:rsidR="008A6C39" w:rsidRDefault="00152536">
      <w:pPr>
        <w:numPr>
          <w:ilvl w:val="0"/>
          <w:numId w:val="5"/>
        </w:numPr>
        <w:tabs>
          <w:tab w:val="left" w:pos="720"/>
        </w:tabs>
        <w:spacing w:after="0"/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  <w:cs/>
        </w:rPr>
        <w:t xml:space="preserve">ठेला  </w:t>
      </w:r>
      <w:r>
        <w:rPr>
          <w:rFonts w:ascii="Mangal" w:eastAsia="Mangal" w:hAnsi="Mangal" w:cs="Mangal"/>
          <w:sz w:val="32"/>
          <w:szCs w:val="32"/>
        </w:rPr>
        <w:t xml:space="preserve">_____ </w:t>
      </w:r>
      <w:r w:rsidR="00ED78F6">
        <w:rPr>
          <w:rFonts w:ascii="Mangal" w:eastAsia="Mangal" w:hAnsi="Mangal" w:cs="Mangal"/>
          <w:sz w:val="32"/>
          <w:szCs w:val="32"/>
        </w:rPr>
        <w:t xml:space="preserve">     </w:t>
      </w:r>
      <w:r>
        <w:rPr>
          <w:rFonts w:ascii="Mangal" w:eastAsia="Mangal" w:hAnsi="Mangal" w:cs="Mangal"/>
          <w:sz w:val="32"/>
          <w:szCs w:val="32"/>
        </w:rPr>
        <w:t xml:space="preserve">2) </w:t>
      </w:r>
      <w:r>
        <w:rPr>
          <w:rFonts w:ascii="Mangal" w:eastAsia="Mangal" w:hAnsi="Mangal" w:cs="Mangal"/>
          <w:sz w:val="32"/>
          <w:szCs w:val="32"/>
          <w:cs/>
        </w:rPr>
        <w:t>झूले</w:t>
      </w:r>
      <w:r>
        <w:rPr>
          <w:rFonts w:ascii="Mangal" w:eastAsia="Mangal" w:hAnsi="Mangal" w:cs="Mangal"/>
          <w:sz w:val="32"/>
          <w:szCs w:val="32"/>
        </w:rPr>
        <w:t>_____</w:t>
      </w:r>
    </w:p>
    <w:p w14:paraId="60DA5FB9" w14:textId="77777777" w:rsidR="008A6C39" w:rsidRDefault="008A6C39">
      <w:pPr>
        <w:tabs>
          <w:tab w:val="left" w:pos="720"/>
        </w:tabs>
        <w:ind w:left="720"/>
        <w:rPr>
          <w:rFonts w:ascii="Mangal" w:eastAsia="Mangal" w:hAnsi="Mangal" w:cs="Mangal"/>
          <w:sz w:val="32"/>
          <w:szCs w:val="32"/>
        </w:rPr>
      </w:pPr>
    </w:p>
    <w:p w14:paraId="6DB1899F" w14:textId="77777777" w:rsidR="00BB4081" w:rsidRDefault="00152536">
      <w:pPr>
        <w:tabs>
          <w:tab w:val="left" w:pos="720"/>
        </w:tabs>
        <w:rPr>
          <w:rFonts w:ascii="Mangal" w:eastAsia="Mangal" w:hAnsi="Mangal" w:cs="Mangal"/>
          <w:sz w:val="32"/>
          <w:szCs w:val="32"/>
        </w:rPr>
      </w:pPr>
      <w:r>
        <w:rPr>
          <w:rFonts w:ascii="Mangal" w:eastAsia="Mangal" w:hAnsi="Mangal" w:cs="Mangal"/>
          <w:sz w:val="32"/>
          <w:szCs w:val="32"/>
        </w:rPr>
        <w:lastRenderedPageBreak/>
        <w:tab/>
      </w: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</w:rPr>
        <w:tab/>
      </w:r>
    </w:p>
    <w:p w14:paraId="34972EEC" w14:textId="6B7E773F" w:rsidR="008A6C39" w:rsidRDefault="00152536" w:rsidP="00BB4081">
      <w:pPr>
        <w:tabs>
          <w:tab w:val="left" w:pos="720"/>
        </w:tabs>
        <w:jc w:val="center"/>
        <w:rPr>
          <w:b/>
          <w:sz w:val="32"/>
          <w:szCs w:val="32"/>
        </w:rPr>
      </w:pP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सुलेख </w:t>
      </w:r>
      <w:r>
        <w:rPr>
          <w:rFonts w:ascii="Mangal" w:eastAsia="Mangal" w:hAnsi="Mangal" w:cs="Mangal"/>
          <w:b/>
          <w:sz w:val="32"/>
          <w:szCs w:val="32"/>
        </w:rPr>
        <w:t>- 5</w:t>
      </w:r>
    </w:p>
    <w:p w14:paraId="26EFF119" w14:textId="7A66DA27" w:rsidR="008A6C39" w:rsidRDefault="00152536">
      <w:pPr>
        <w:tabs>
          <w:tab w:val="left" w:pos="720"/>
        </w:tabs>
        <w:rPr>
          <w:b/>
          <w:sz w:val="32"/>
          <w:szCs w:val="32"/>
        </w:rPr>
      </w:pP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प्रश्न </w:t>
      </w:r>
      <w:r>
        <w:rPr>
          <w:rFonts w:ascii="Mangal" w:eastAsia="Mangal" w:hAnsi="Mangal" w:cs="Mangal"/>
          <w:b/>
          <w:sz w:val="32"/>
          <w:szCs w:val="32"/>
        </w:rPr>
        <w:t xml:space="preserve">4 </w:t>
      </w:r>
      <w:r>
        <w:rPr>
          <w:b/>
          <w:sz w:val="32"/>
          <w:szCs w:val="32"/>
        </w:rPr>
        <w:t xml:space="preserve">–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सुलेख </w:t>
      </w:r>
      <w:r>
        <w:rPr>
          <w:rFonts w:ascii="Mangal" w:eastAsia="Mangal" w:hAnsi="Mangal" w:cs="Mangal"/>
          <w:b/>
          <w:sz w:val="32"/>
          <w:szCs w:val="32"/>
        </w:rPr>
        <w:t xml:space="preserve">5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 xml:space="preserve">बार लिखो </w:t>
      </w:r>
      <w:r>
        <w:rPr>
          <w:rFonts w:ascii="Mangal" w:eastAsia="Mangal" w:hAnsi="Mangal" w:cs="Mangal"/>
          <w:b/>
          <w:sz w:val="32"/>
          <w:szCs w:val="32"/>
        </w:rPr>
        <w:t>-</w:t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>
        <w:rPr>
          <w:rFonts w:ascii="Mangal" w:eastAsia="Mangal" w:hAnsi="Mangal" w:cs="Mangal"/>
          <w:b/>
          <w:sz w:val="32"/>
          <w:szCs w:val="32"/>
        </w:rPr>
        <w:tab/>
      </w:r>
      <w:r w:rsidR="00BD01EC">
        <w:rPr>
          <w:rFonts w:ascii="Mangal" w:eastAsia="Mangal" w:hAnsi="Mangal" w:cs="Mangal"/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( </w:t>
      </w:r>
      <w:r>
        <w:rPr>
          <w:rFonts w:ascii="Mangal" w:eastAsia="Mangal" w:hAnsi="Mangal" w:cs="Mangal"/>
          <w:b/>
          <w:sz w:val="32"/>
          <w:szCs w:val="32"/>
        </w:rPr>
        <w:t>5)</w:t>
      </w:r>
    </w:p>
    <w:p w14:paraId="5E010BFF" w14:textId="77777777" w:rsidR="008A6C39" w:rsidRDefault="00152536">
      <w:pPr>
        <w:tabs>
          <w:tab w:val="left" w:pos="720"/>
        </w:tabs>
        <w:rPr>
          <w:b/>
          <w:sz w:val="32"/>
          <w:szCs w:val="32"/>
        </w:rPr>
      </w:pPr>
      <w:r>
        <w:rPr>
          <w:rFonts w:ascii="Mangal" w:eastAsia="Mangal" w:hAnsi="Mangal" w:cs="Mangal"/>
          <w:b/>
          <w:sz w:val="32"/>
          <w:szCs w:val="32"/>
        </w:rPr>
        <w:t xml:space="preserve"> </w:t>
      </w:r>
      <w:r>
        <w:rPr>
          <w:rFonts w:ascii="Mangal" w:eastAsia="Mangal" w:hAnsi="Mangal" w:cs="Mangal"/>
          <w:b/>
          <w:sz w:val="32"/>
          <w:szCs w:val="32"/>
        </w:rPr>
        <w:tab/>
        <w:t xml:space="preserve">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रंग रंगीली होली आई</w:t>
      </w:r>
      <w:r>
        <w:rPr>
          <w:rFonts w:ascii="Mangal" w:eastAsia="Mangal" w:hAnsi="Mangal" w:cs="Mangal"/>
          <w:b/>
          <w:sz w:val="32"/>
          <w:szCs w:val="32"/>
        </w:rPr>
        <w:t xml:space="preserve">, </w:t>
      </w:r>
      <w:r>
        <w:rPr>
          <w:rFonts w:ascii="Mangal" w:eastAsia="Mangal" w:hAnsi="Mangal" w:cs="Mangal"/>
          <w:b/>
          <w:bCs/>
          <w:sz w:val="32"/>
          <w:szCs w:val="32"/>
          <w:cs/>
        </w:rPr>
        <w:t>सबके मन को होली भायी।</w:t>
      </w:r>
    </w:p>
    <w:p w14:paraId="69360D27" w14:textId="77777777" w:rsidR="008A6C39" w:rsidRDefault="00152536">
      <w:pPr>
        <w:tabs>
          <w:tab w:val="left" w:pos="720"/>
        </w:tabs>
        <w:rPr>
          <w:sz w:val="32"/>
          <w:szCs w:val="32"/>
          <w:vertAlign w:val="superscript"/>
        </w:rPr>
      </w:pPr>
      <w:r>
        <w:rPr>
          <w:rFonts w:ascii="Mangal" w:eastAsia="Mangal" w:hAnsi="Mangal" w:cs="Mangal"/>
          <w:sz w:val="32"/>
          <w:szCs w:val="32"/>
        </w:rPr>
        <w:tab/>
      </w:r>
      <w:r>
        <w:rPr>
          <w:rFonts w:ascii="Mangal" w:eastAsia="Mangal" w:hAnsi="Mangal" w:cs="Mangal"/>
          <w:sz w:val="32"/>
          <w:szCs w:val="32"/>
          <w:vertAlign w:val="superscript"/>
        </w:rPr>
        <w:t>----------------------------------------------------------------------------------------------------------</w:t>
      </w:r>
    </w:p>
    <w:p w14:paraId="59A37100" w14:textId="77777777" w:rsidR="008A6C39" w:rsidRDefault="00152536">
      <w:pPr>
        <w:tabs>
          <w:tab w:val="left" w:pos="720"/>
        </w:tabs>
        <w:rPr>
          <w:sz w:val="32"/>
          <w:szCs w:val="32"/>
          <w:vertAlign w:val="superscript"/>
        </w:rPr>
      </w:pPr>
      <w:r>
        <w:rPr>
          <w:rFonts w:ascii="Mangal" w:eastAsia="Mangal" w:hAnsi="Mangal" w:cs="Mangal"/>
          <w:sz w:val="32"/>
          <w:szCs w:val="32"/>
          <w:vertAlign w:val="superscript"/>
        </w:rPr>
        <w:tab/>
        <w:t>-----------------------------------------------------------------------------------------------------------</w:t>
      </w:r>
    </w:p>
    <w:p w14:paraId="6E32F30D" w14:textId="77777777" w:rsidR="008A6C39" w:rsidRDefault="00152536">
      <w:pPr>
        <w:tabs>
          <w:tab w:val="left" w:pos="720"/>
        </w:tabs>
        <w:rPr>
          <w:sz w:val="32"/>
          <w:szCs w:val="32"/>
          <w:vertAlign w:val="superscript"/>
        </w:rPr>
      </w:pPr>
      <w:r>
        <w:rPr>
          <w:rFonts w:ascii="Mangal" w:eastAsia="Mangal" w:hAnsi="Mangal" w:cs="Mangal"/>
          <w:sz w:val="32"/>
          <w:szCs w:val="32"/>
          <w:vertAlign w:val="superscript"/>
        </w:rPr>
        <w:tab/>
        <w:t>----------------------------------------------------------------------------------------------------------</w:t>
      </w:r>
    </w:p>
    <w:p w14:paraId="33A322B3" w14:textId="77777777" w:rsidR="008A6C39" w:rsidRDefault="00152536">
      <w:pPr>
        <w:tabs>
          <w:tab w:val="left" w:pos="720"/>
        </w:tabs>
        <w:rPr>
          <w:sz w:val="32"/>
          <w:szCs w:val="32"/>
          <w:vertAlign w:val="superscript"/>
        </w:rPr>
      </w:pPr>
      <w:r>
        <w:rPr>
          <w:rFonts w:ascii="Mangal" w:eastAsia="Mangal" w:hAnsi="Mangal" w:cs="Mangal"/>
          <w:sz w:val="32"/>
          <w:szCs w:val="32"/>
          <w:vertAlign w:val="superscript"/>
        </w:rPr>
        <w:tab/>
        <w:t>----------------------------------------------------------------------------------------------------------</w:t>
      </w:r>
    </w:p>
    <w:p w14:paraId="1476F2F0" w14:textId="77777777" w:rsidR="008A6C39" w:rsidRDefault="00152536">
      <w:pPr>
        <w:tabs>
          <w:tab w:val="left" w:pos="720"/>
        </w:tabs>
        <w:rPr>
          <w:rFonts w:ascii="Mangal" w:eastAsia="Mangal" w:hAnsi="Mangal" w:cs="Mangal"/>
          <w:sz w:val="32"/>
          <w:szCs w:val="32"/>
          <w:vertAlign w:val="superscript"/>
        </w:rPr>
      </w:pPr>
      <w:r>
        <w:rPr>
          <w:rFonts w:ascii="Mangal" w:eastAsia="Mangal" w:hAnsi="Mangal" w:cs="Mangal"/>
          <w:sz w:val="32"/>
          <w:szCs w:val="32"/>
          <w:vertAlign w:val="superscript"/>
        </w:rPr>
        <w:tab/>
        <w:t>----------------------------------------------------------------------------------------------------------</w:t>
      </w:r>
    </w:p>
    <w:p w14:paraId="3252A6B9" w14:textId="77777777" w:rsidR="008A6C39" w:rsidRDefault="00152536">
      <w:pPr>
        <w:tabs>
          <w:tab w:val="left" w:pos="720"/>
        </w:tabs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 xml:space="preserve">    </w:t>
      </w:r>
      <w:r>
        <w:rPr>
          <w:sz w:val="32"/>
          <w:szCs w:val="32"/>
          <w:vertAlign w:val="superscript"/>
        </w:rPr>
        <w:tab/>
      </w:r>
      <w:r>
        <w:rPr>
          <w:rFonts w:ascii="Mangal" w:eastAsia="Mangal" w:hAnsi="Mangal" w:cs="Mangal"/>
          <w:sz w:val="32"/>
          <w:szCs w:val="32"/>
          <w:vertAlign w:val="superscript"/>
        </w:rPr>
        <w:t>----------------------------------------------------------------------------------------------------------</w:t>
      </w:r>
    </w:p>
    <w:p w14:paraId="27D2D044" w14:textId="77777777" w:rsidR="008A6C39" w:rsidRDefault="00152536">
      <w:pPr>
        <w:tabs>
          <w:tab w:val="left" w:pos="720"/>
        </w:tabs>
        <w:rPr>
          <w:sz w:val="32"/>
          <w:szCs w:val="32"/>
          <w:vertAlign w:val="superscript"/>
        </w:rPr>
      </w:pPr>
      <w:r>
        <w:rPr>
          <w:rFonts w:ascii="Mangal" w:eastAsia="Mangal" w:hAnsi="Mangal" w:cs="Mangal"/>
          <w:sz w:val="32"/>
          <w:szCs w:val="32"/>
          <w:vertAlign w:val="superscript"/>
        </w:rPr>
        <w:tab/>
        <w:t>-----------------------------------------------------------------------------------------------------------</w:t>
      </w:r>
    </w:p>
    <w:p w14:paraId="5D8C7800" w14:textId="77777777" w:rsidR="008A6C39" w:rsidRDefault="008A6C39">
      <w:pPr>
        <w:tabs>
          <w:tab w:val="left" w:pos="720"/>
        </w:tabs>
        <w:rPr>
          <w:sz w:val="32"/>
          <w:szCs w:val="32"/>
          <w:vertAlign w:val="superscript"/>
        </w:rPr>
      </w:pPr>
    </w:p>
    <w:p w14:paraId="70E473C9" w14:textId="77777777" w:rsidR="008A6C39" w:rsidRDefault="00152536">
      <w:pPr>
        <w:tabs>
          <w:tab w:val="left" w:pos="280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14:paraId="073AD36B" w14:textId="77777777" w:rsidR="008A6C39" w:rsidRDefault="008A6C39">
      <w:pPr>
        <w:tabs>
          <w:tab w:val="left" w:pos="2805"/>
        </w:tabs>
        <w:rPr>
          <w:sz w:val="32"/>
          <w:szCs w:val="32"/>
        </w:rPr>
      </w:pPr>
    </w:p>
    <w:p w14:paraId="76CD6AD6" w14:textId="77777777" w:rsidR="008A6C39" w:rsidRDefault="008A6C39">
      <w:pPr>
        <w:tabs>
          <w:tab w:val="left" w:pos="2805"/>
        </w:tabs>
        <w:rPr>
          <w:sz w:val="32"/>
          <w:szCs w:val="32"/>
        </w:rPr>
      </w:pPr>
    </w:p>
    <w:p w14:paraId="41889212" w14:textId="77777777" w:rsidR="008A6C39" w:rsidRDefault="00152536">
      <w:pPr>
        <w:tabs>
          <w:tab w:val="left" w:pos="2805"/>
        </w:tabs>
        <w:rPr>
          <w:sz w:val="32"/>
          <w:szCs w:val="32"/>
        </w:rPr>
      </w:pPr>
      <w:r>
        <w:rPr>
          <w:sz w:val="32"/>
          <w:szCs w:val="32"/>
        </w:rPr>
        <w:br/>
      </w:r>
    </w:p>
    <w:p w14:paraId="2F589FF8" w14:textId="77777777" w:rsidR="008A6C39" w:rsidRDefault="008A6C39">
      <w:pPr>
        <w:tabs>
          <w:tab w:val="left" w:pos="2805"/>
        </w:tabs>
        <w:rPr>
          <w:sz w:val="32"/>
          <w:szCs w:val="32"/>
        </w:rPr>
      </w:pPr>
    </w:p>
    <w:p w14:paraId="75FDC85A" w14:textId="77777777" w:rsidR="008A6C39" w:rsidRDefault="008A6C39">
      <w:pPr>
        <w:tabs>
          <w:tab w:val="left" w:pos="2805"/>
        </w:tabs>
        <w:rPr>
          <w:sz w:val="32"/>
          <w:szCs w:val="32"/>
        </w:rPr>
      </w:pPr>
    </w:p>
    <w:sectPr w:rsidR="008A6C39" w:rsidSect="00F3070C">
      <w:footerReference w:type="default" r:id="rId11"/>
      <w:pgSz w:w="11906" w:h="16838"/>
      <w:pgMar w:top="851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1604A" w14:textId="77777777" w:rsidR="008A6C39" w:rsidRDefault="00152536">
      <w:pPr>
        <w:spacing w:line="240" w:lineRule="auto"/>
      </w:pPr>
      <w:r>
        <w:separator/>
      </w:r>
    </w:p>
  </w:endnote>
  <w:endnote w:type="continuationSeparator" w:id="0">
    <w:p w14:paraId="1E108C11" w14:textId="77777777" w:rsidR="008A6C39" w:rsidRDefault="001525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ECC5" w14:textId="77777777" w:rsidR="008A6C39" w:rsidRDefault="00152536">
    <w:pPr>
      <w:tabs>
        <w:tab w:val="center" w:pos="4513"/>
        <w:tab w:val="right" w:pos="9026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D01EC">
      <w:rPr>
        <w:noProof/>
        <w:color w:val="000000"/>
      </w:rPr>
      <w:t>1</w:t>
    </w:r>
    <w:r>
      <w:rPr>
        <w:color w:val="000000"/>
      </w:rPr>
      <w:fldChar w:fldCharType="end"/>
    </w:r>
  </w:p>
  <w:p w14:paraId="678A2E96" w14:textId="77777777" w:rsidR="008A6C39" w:rsidRDefault="008A6C39">
    <w:pP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AA261" w14:textId="77777777" w:rsidR="008A6C39" w:rsidRDefault="00152536">
      <w:pPr>
        <w:spacing w:after="0"/>
      </w:pPr>
      <w:r>
        <w:separator/>
      </w:r>
    </w:p>
  </w:footnote>
  <w:footnote w:type="continuationSeparator" w:id="0">
    <w:p w14:paraId="4CC02979" w14:textId="77777777" w:rsidR="008A6C39" w:rsidRDefault="001525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E306ED"/>
    <w:multiLevelType w:val="multilevel"/>
    <w:tmpl w:val="B5E306ED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807864328">
    <w:abstractNumId w:val="3"/>
  </w:num>
  <w:num w:numId="2" w16cid:durableId="1790079552">
    <w:abstractNumId w:val="2"/>
  </w:num>
  <w:num w:numId="3" w16cid:durableId="1186558991">
    <w:abstractNumId w:val="4"/>
  </w:num>
  <w:num w:numId="4" w16cid:durableId="507408316">
    <w:abstractNumId w:val="1"/>
  </w:num>
  <w:num w:numId="5" w16cid:durableId="1379548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C39"/>
    <w:rsid w:val="000B7235"/>
    <w:rsid w:val="000F55FF"/>
    <w:rsid w:val="00135FDB"/>
    <w:rsid w:val="00152536"/>
    <w:rsid w:val="00234F10"/>
    <w:rsid w:val="002F339E"/>
    <w:rsid w:val="003977B8"/>
    <w:rsid w:val="003A4C83"/>
    <w:rsid w:val="00425A7B"/>
    <w:rsid w:val="00434E75"/>
    <w:rsid w:val="00476EA1"/>
    <w:rsid w:val="0050481F"/>
    <w:rsid w:val="0051001E"/>
    <w:rsid w:val="00594C3F"/>
    <w:rsid w:val="007400BB"/>
    <w:rsid w:val="008079C1"/>
    <w:rsid w:val="008A6C39"/>
    <w:rsid w:val="00A83038"/>
    <w:rsid w:val="00B97FF7"/>
    <w:rsid w:val="00BB4081"/>
    <w:rsid w:val="00BD01EC"/>
    <w:rsid w:val="00ED78F6"/>
    <w:rsid w:val="00F3070C"/>
    <w:rsid w:val="00FB5742"/>
    <w:rsid w:val="598E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F3545"/>
  <w15:docId w15:val="{5565E676-1D95-43E9-B369-DFC5B7C9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0"/>
    <w:tblPr>
      <w:tblCellMar>
        <w:left w:w="108" w:type="dxa"/>
        <w:right w:w="108" w:type="dxa"/>
      </w:tblCellMar>
    </w:tblPr>
  </w:style>
  <w:style w:type="table" w:customStyle="1" w:styleId="Style11">
    <w:name w:val="_Style 11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0"/>
    <w:tblPr>
      <w:tblCellMar>
        <w:left w:w="115" w:type="dxa"/>
        <w:right w:w="115" w:type="dxa"/>
      </w:tblCellMar>
    </w:tblPr>
  </w:style>
  <w:style w:type="table" w:customStyle="1" w:styleId="Style14">
    <w:name w:val="_Style 14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15">
    <w:name w:val="_Style 15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16">
    <w:name w:val="_Style 16"/>
    <w:basedOn w:val="TableNormal0"/>
    <w:tblPr>
      <w:tblCellMar>
        <w:left w:w="115" w:type="dxa"/>
        <w:right w:w="115" w:type="dxa"/>
      </w:tblCellMar>
    </w:tblPr>
  </w:style>
  <w:style w:type="table" w:customStyle="1" w:styleId="Style17">
    <w:name w:val="_Style 17"/>
    <w:basedOn w:val="TableNormal0"/>
    <w:tblPr>
      <w:tblCellMar>
        <w:left w:w="115" w:type="dxa"/>
        <w:right w:w="115" w:type="dxa"/>
      </w:tblCellMar>
    </w:tblPr>
  </w:style>
  <w:style w:type="table" w:customStyle="1" w:styleId="Style18">
    <w:name w:val="_Style 18"/>
    <w:basedOn w:val="TableNormal0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A9C574C-2B48-4FF9-BF16-94E0B180CB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517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22</cp:revision>
  <cp:lastPrinted>2025-12-16T09:34:00Z</cp:lastPrinted>
  <dcterms:created xsi:type="dcterms:W3CDTF">2025-12-16T06:54:00Z</dcterms:created>
  <dcterms:modified xsi:type="dcterms:W3CDTF">2025-12-16T09:35:00Z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F4CD95FA4B554D9C98B0A1DED6CECC5C_13</vt:lpwstr>
  </property>
</Properties>
</file>